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AFE358" w14:textId="10096769" w:rsidR="009D3312" w:rsidRPr="00585244" w:rsidRDefault="009D3312" w:rsidP="004A1B26">
      <w:pPr>
        <w:tabs>
          <w:tab w:val="left" w:pos="7655"/>
          <w:tab w:val="left" w:pos="9214"/>
        </w:tabs>
        <w:spacing w:after="0"/>
        <w:rPr>
          <w:rFonts w:ascii="Lato" w:hAnsi="Lato"/>
        </w:rPr>
      </w:pPr>
      <w:r w:rsidRPr="00585244">
        <w:rPr>
          <w:rFonts w:ascii="Lato" w:hAnsi="Lato"/>
        </w:rPr>
        <w:t>In this attachment, TD means Treasurer’s Directions – Losses, write offs, waivers and postponements.</w:t>
      </w:r>
    </w:p>
    <w:p w14:paraId="22FD1343" w14:textId="1285BB3A" w:rsidR="003D3A83" w:rsidRDefault="00326638" w:rsidP="0058688D">
      <w:pPr>
        <w:tabs>
          <w:tab w:val="left" w:pos="5175"/>
        </w:tabs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 wp14:anchorId="62E1FCB8" wp14:editId="7AE73696">
                <wp:simplePos x="0" y="0"/>
                <wp:positionH relativeFrom="column">
                  <wp:posOffset>281774</wp:posOffset>
                </wp:positionH>
                <wp:positionV relativeFrom="paragraph">
                  <wp:posOffset>243536</wp:posOffset>
                </wp:positionV>
                <wp:extent cx="3863601" cy="445273"/>
                <wp:effectExtent l="0" t="0" r="22860" b="1206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63601" cy="445273"/>
                        </a:xfrm>
                        <a:prstGeom prst="roundRect">
                          <a:avLst>
                            <a:gd name="adj" fmla="val 18277"/>
                          </a:avLst>
                        </a:prstGeom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AAA085A" w14:textId="5748EC2E" w:rsidR="00DC7CCA" w:rsidRPr="006E1E75" w:rsidRDefault="0018765C" w:rsidP="006E1E75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 w:rsidRPr="006E1E75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Agency </w:t>
                            </w:r>
                            <w:r w:rsidR="00F84C44" w:rsidRPr="006E1E75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considers postponement of recovery of </w:t>
                            </w:r>
                            <w:r w:rsidR="004A1B26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loss or debt</w:t>
                            </w:r>
                            <w:r w:rsidR="00F84C44" w:rsidRPr="006E1E75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owing to the Territory or agency</w:t>
                            </w:r>
                            <w:r w:rsidR="00DC7CCA" w:rsidRPr="006E1E75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480F3817" w14:textId="77777777" w:rsidR="00B07B14" w:rsidRPr="00785733" w:rsidRDefault="00B07B14" w:rsidP="0018765C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2E1FCB8" id="Text Box 1" o:spid="_x0000_s1026" style="position:absolute;margin-left:22.2pt;margin-top:19.2pt;width:304.2pt;height:35.05pt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197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" fillcolor="black [3200]" strokecolor="black [1600]">
                <v:stroke joinstyle="miter"/>
                <v:textbox>
                  <w:txbxContent>
                    <w:p w14:paraId="5AAA085A" w14:textId="5748EC2E" w:rsidR="00DC7CCA" w:rsidRPr="006E1E75" w:rsidRDefault="0018765C" w:rsidP="006E1E75">
                      <w:pPr>
                        <w:spacing w:after="0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 w:rsidRPr="006E1E75">
                        <w:rPr>
                          <w:rFonts w:ascii="Lato" w:hAnsi="Lato"/>
                          <w:sz w:val="20"/>
                          <w:szCs w:val="20"/>
                        </w:rPr>
                        <w:t xml:space="preserve">Agency </w:t>
                      </w:r>
                      <w:r w:rsidR="00F84C44" w:rsidRPr="006E1E75">
                        <w:rPr>
                          <w:rFonts w:ascii="Lato" w:hAnsi="Lato"/>
                          <w:sz w:val="20"/>
                          <w:szCs w:val="20"/>
                        </w:rPr>
                        <w:t xml:space="preserve">considers postponement of recovery of </w:t>
                      </w:r>
                      <w:r w:rsidR="004A1B26">
                        <w:rPr>
                          <w:rFonts w:ascii="Lato" w:hAnsi="Lato"/>
                          <w:sz w:val="20"/>
                          <w:szCs w:val="20"/>
                        </w:rPr>
                        <w:t>loss or debt</w:t>
                      </w:r>
                      <w:r w:rsidR="00F84C44" w:rsidRPr="006E1E75">
                        <w:rPr>
                          <w:rFonts w:ascii="Lato" w:hAnsi="Lato"/>
                          <w:sz w:val="20"/>
                          <w:szCs w:val="20"/>
                        </w:rPr>
                        <w:t xml:space="preserve"> owing to the Territory or agency</w:t>
                      </w:r>
                      <w:r w:rsidR="00DC7CCA" w:rsidRPr="006E1E75">
                        <w:rPr>
                          <w:rFonts w:ascii="Lato" w:hAnsi="Lato"/>
                          <w:sz w:val="20"/>
                          <w:szCs w:val="20"/>
                        </w:rPr>
                        <w:t>.</w:t>
                      </w:r>
                    </w:p>
                    <w:p w14:paraId="480F3817" w14:textId="77777777" w:rsidR="00B07B14" w:rsidRPr="00785733" w:rsidRDefault="00B07B14" w:rsidP="0018765C">
                      <w:pPr>
                        <w:spacing w:after="0"/>
                        <w:jc w:val="center"/>
                        <w:rPr>
                          <w:rFonts w:ascii="Lato" w:hAnsi="Lato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9D3312">
        <w:tab/>
      </w:r>
    </w:p>
    <w:p w14:paraId="1A59F7D4" w14:textId="2F6C4A42" w:rsidR="003D3A83" w:rsidRDefault="003D3A83" w:rsidP="00F33055">
      <w:pPr>
        <w:tabs>
          <w:tab w:val="left" w:pos="7655"/>
          <w:tab w:val="left" w:pos="9214"/>
        </w:tabs>
      </w:pPr>
    </w:p>
    <w:bookmarkStart w:id="0" w:name="_GoBack"/>
    <w:bookmarkEnd w:id="0"/>
    <w:p w14:paraId="51629552" w14:textId="264D03BB" w:rsidR="003D3A83" w:rsidRDefault="00326638" w:rsidP="00F33055">
      <w:pPr>
        <w:tabs>
          <w:tab w:val="left" w:pos="7655"/>
          <w:tab w:val="left" w:pos="9214"/>
        </w:tabs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79136" behindDoc="0" locked="0" layoutInCell="1" allowOverlap="1" wp14:anchorId="2DF4E7A7" wp14:editId="0EC04E5F">
                <wp:simplePos x="0" y="0"/>
                <wp:positionH relativeFrom="column">
                  <wp:posOffset>2099310</wp:posOffset>
                </wp:positionH>
                <wp:positionV relativeFrom="paragraph">
                  <wp:posOffset>104775</wp:posOffset>
                </wp:positionV>
                <wp:extent cx="0" cy="215900"/>
                <wp:effectExtent l="76200" t="0" r="57150" b="50800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C6A43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1" o:spid="_x0000_s1026" type="#_x0000_t32" style="position:absolute;margin-left:165.3pt;margin-top:8.25pt;width:0;height:17pt;z-index:252379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" strokecolor="black [3200]">
                <v:stroke endarrow="block" joinstyle="miter"/>
              </v:shape>
            </w:pict>
          </mc:Fallback>
        </mc:AlternateContent>
      </w:r>
    </w:p>
    <w:p w14:paraId="41211D31" w14:textId="6B0352E8" w:rsidR="003D3A83" w:rsidRDefault="00D80C90" w:rsidP="00F33055">
      <w:pPr>
        <w:tabs>
          <w:tab w:val="left" w:pos="7655"/>
          <w:tab w:val="left" w:pos="9214"/>
        </w:tabs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20096" behindDoc="0" locked="0" layoutInCell="1" allowOverlap="1" wp14:anchorId="50E7468A" wp14:editId="2E2D5494">
                <wp:simplePos x="0" y="0"/>
                <wp:positionH relativeFrom="column">
                  <wp:posOffset>4107942</wp:posOffset>
                </wp:positionH>
                <wp:positionV relativeFrom="paragraph">
                  <wp:posOffset>250443</wp:posOffset>
                </wp:positionV>
                <wp:extent cx="4771466" cy="9319565"/>
                <wp:effectExtent l="0" t="0" r="676910" b="91440"/>
                <wp:wrapNone/>
                <wp:docPr id="75" name="Elbow Connector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71466" cy="9319565"/>
                        </a:xfrm>
                        <a:prstGeom prst="bentConnector3">
                          <a:avLst>
                            <a:gd name="adj1" fmla="val 113547"/>
                          </a:avLst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DEDB30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75" o:spid="_x0000_s1026" type="#_x0000_t34" style="position:absolute;margin-left:323.45pt;margin-top:19.7pt;width:375.7pt;height:733.8pt;z-index:25242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" adj="24526" strokecolor="red" strokeweight=".5pt">
                <v:stroke endarrow="block"/>
              </v:shape>
            </w:pict>
          </mc:Fallback>
        </mc:AlternateContent>
      </w:r>
      <w:r w:rsidR="00D21221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29984" behindDoc="0" locked="0" layoutInCell="1" allowOverlap="1" wp14:anchorId="69055481" wp14:editId="610946DA">
                <wp:simplePos x="0" y="0"/>
                <wp:positionH relativeFrom="margin">
                  <wp:posOffset>337433</wp:posOffset>
                </wp:positionH>
                <wp:positionV relativeFrom="paragraph">
                  <wp:posOffset>32578</wp:posOffset>
                </wp:positionV>
                <wp:extent cx="3769250" cy="441325"/>
                <wp:effectExtent l="0" t="0" r="22225" b="1587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69250" cy="44132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6AE1E18" w14:textId="0BA18B21" w:rsidR="0037702B" w:rsidRPr="0018765C" w:rsidRDefault="00B07BB4" w:rsidP="0037702B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 w:rsidRPr="00B07BB4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(D1)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37702B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Is the </w:t>
                            </w:r>
                            <w:r w:rsidR="00573F6F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proposed </w:t>
                            </w:r>
                            <w:r w:rsidR="0037702B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postponement related to loss arising from criminal </w:t>
                            </w:r>
                            <w:r w:rsidR="00573F6F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conduct</w:t>
                            </w:r>
                            <w:r w:rsidR="0037702B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  <w:p w14:paraId="30C52F33" w14:textId="77777777" w:rsidR="0037702B" w:rsidRPr="004E4C71" w:rsidRDefault="0037702B" w:rsidP="0037702B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9055481" id="Text Box 14" o:spid="_x0000_s1027" style="position:absolute;margin-left:26.55pt;margin-top:2.55pt;width:296.8pt;height:34.75pt;z-index:25232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" fillcolor="#e35205" strokecolor="black [1600]">
                <v:stroke joinstyle="miter"/>
                <v:textbox>
                  <w:txbxContent>
                    <w:p w14:paraId="16AE1E18" w14:textId="0BA18B21" w:rsidR="0037702B" w:rsidRPr="0018765C" w:rsidRDefault="00B07BB4" w:rsidP="0037702B">
                      <w:pPr>
                        <w:spacing w:after="0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 w:rsidRPr="00B07BB4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(D1)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 xml:space="preserve"> </w:t>
                      </w:r>
                      <w:r w:rsidR="0037702B">
                        <w:rPr>
                          <w:rFonts w:ascii="Lato" w:hAnsi="Lato"/>
                          <w:sz w:val="20"/>
                          <w:szCs w:val="20"/>
                        </w:rPr>
                        <w:t xml:space="preserve">Is the </w:t>
                      </w:r>
                      <w:r w:rsidR="00573F6F">
                        <w:rPr>
                          <w:rFonts w:ascii="Lato" w:hAnsi="Lato"/>
                          <w:sz w:val="20"/>
                          <w:szCs w:val="20"/>
                        </w:rPr>
                        <w:t xml:space="preserve">proposed </w:t>
                      </w:r>
                      <w:r w:rsidR="0037702B">
                        <w:rPr>
                          <w:rFonts w:ascii="Lato" w:hAnsi="Lato"/>
                          <w:sz w:val="20"/>
                          <w:szCs w:val="20"/>
                        </w:rPr>
                        <w:t xml:space="preserve">postponement related to loss arising from criminal </w:t>
                      </w:r>
                      <w:r w:rsidR="00573F6F">
                        <w:rPr>
                          <w:rFonts w:ascii="Lato" w:hAnsi="Lato"/>
                          <w:sz w:val="20"/>
                          <w:szCs w:val="20"/>
                        </w:rPr>
                        <w:t>conduct</w:t>
                      </w:r>
                      <w:r w:rsidR="0037702B">
                        <w:rPr>
                          <w:rFonts w:ascii="Lato" w:hAnsi="Lato"/>
                          <w:sz w:val="20"/>
                          <w:szCs w:val="20"/>
                        </w:rPr>
                        <w:t>?</w:t>
                      </w:r>
                    </w:p>
                    <w:p w14:paraId="30C52F33" w14:textId="77777777" w:rsidR="0037702B" w:rsidRPr="004E4C71" w:rsidRDefault="0037702B" w:rsidP="0037702B">
                      <w:pPr>
                        <w:spacing w:after="0"/>
                        <w:jc w:val="center"/>
                        <w:rPr>
                          <w:rFonts w:ascii="Lato" w:hAnsi="Lato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203B56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40576" behindDoc="0" locked="0" layoutInCell="1" allowOverlap="1" wp14:anchorId="5D4E4BFA" wp14:editId="3613CD87">
                <wp:simplePos x="0" y="0"/>
                <wp:positionH relativeFrom="column">
                  <wp:posOffset>4080510</wp:posOffset>
                </wp:positionH>
                <wp:positionV relativeFrom="paragraph">
                  <wp:posOffset>184150</wp:posOffset>
                </wp:positionV>
                <wp:extent cx="554990" cy="295275"/>
                <wp:effectExtent l="0" t="0" r="0" b="0"/>
                <wp:wrapNone/>
                <wp:docPr id="83" name="Text Box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99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51D27A" w14:textId="77777777" w:rsidR="00DC1FA2" w:rsidRPr="00242A31" w:rsidRDefault="00DC1FA2" w:rsidP="00DC1FA2">
                            <w:pPr>
                              <w:spacing w:after="0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4E4BFA" id="_x0000_t202" coordsize="21600,21600" o:spt="202" path="m,l,21600r21600,l21600,xe">
                <v:stroke joinstyle="miter"/>
                <v:path gradientshapeok="t" o:connecttype="rect"/>
              </v:shapetype>
              <v:shape id="Text Box 83" o:spid="_x0000_s1028" type="#_x0000_t202" style="position:absolute;margin-left:321.3pt;margin-top:14.5pt;width:43.7pt;height:23.25pt;z-index:25244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" filled="f" stroked="f" strokeweight=".5pt">
                <v:textbox>
                  <w:txbxContent>
                    <w:p w14:paraId="6351D27A" w14:textId="77777777" w:rsidR="00DC1FA2" w:rsidRPr="00242A31" w:rsidRDefault="00DC1FA2" w:rsidP="00DC1FA2">
                      <w:pPr>
                        <w:spacing w:after="0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 w:cs="Arial"/>
                          <w:sz w:val="20"/>
                          <w:szCs w:val="20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</w:p>
    <w:p w14:paraId="1B21E5CC" w14:textId="4FB2EBB7" w:rsidR="003D3A83" w:rsidRDefault="00C21C19" w:rsidP="00F33055">
      <w:pPr>
        <w:tabs>
          <w:tab w:val="left" w:pos="7655"/>
          <w:tab w:val="left" w:pos="9214"/>
        </w:tabs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52864" behindDoc="0" locked="0" layoutInCell="1" allowOverlap="1" wp14:anchorId="57A1B558" wp14:editId="73180C75">
                <wp:simplePos x="0" y="0"/>
                <wp:positionH relativeFrom="column">
                  <wp:posOffset>1801495</wp:posOffset>
                </wp:positionH>
                <wp:positionV relativeFrom="paragraph">
                  <wp:posOffset>133350</wp:posOffset>
                </wp:positionV>
                <wp:extent cx="554990" cy="285750"/>
                <wp:effectExtent l="0" t="0" r="0" b="0"/>
                <wp:wrapNone/>
                <wp:docPr id="89" name="Text 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990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657AAC" w14:textId="77777777" w:rsidR="00DC1FA2" w:rsidRPr="00242A31" w:rsidRDefault="00DC1FA2" w:rsidP="00DC1FA2">
                            <w:pPr>
                              <w:spacing w:after="0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 w:rsidRPr="00242A31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A1B558" id="Text Box 89" o:spid="_x0000_s1029" type="#_x0000_t202" style="position:absolute;margin-left:141.85pt;margin-top:10.5pt;width:43.7pt;height:22.5pt;z-index:25245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" filled="f" stroked="f" strokeweight=".5pt">
                <v:textbox>
                  <w:txbxContent>
                    <w:p w14:paraId="18657AAC" w14:textId="77777777" w:rsidR="00DC1FA2" w:rsidRPr="00242A31" w:rsidRDefault="00DC1FA2" w:rsidP="00DC1FA2">
                      <w:pPr>
                        <w:spacing w:after="0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 w:rsidRPr="00242A31">
                        <w:rPr>
                          <w:rFonts w:ascii="Lato" w:hAnsi="Lato" w:cs="Arial"/>
                          <w:sz w:val="20"/>
                          <w:szCs w:val="20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 w:rsidR="00326638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71616" behindDoc="0" locked="0" layoutInCell="1" allowOverlap="1" wp14:anchorId="213A37F7" wp14:editId="4A9F8ADB">
                <wp:simplePos x="0" y="0"/>
                <wp:positionH relativeFrom="column">
                  <wp:posOffset>2086610</wp:posOffset>
                </wp:positionH>
                <wp:positionV relativeFrom="paragraph">
                  <wp:posOffset>190500</wp:posOffset>
                </wp:positionV>
                <wp:extent cx="0" cy="360000"/>
                <wp:effectExtent l="76200" t="0" r="76200" b="5969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0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B642F9" id="Straight Arrow Connector 2" o:spid="_x0000_s1026" type="#_x0000_t32" style="position:absolute;margin-left:164.3pt;margin-top:15pt;width:0;height:28.35pt;z-index:2522716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" strokecolor="black [3200]">
                <v:stroke endarrow="block" joinstyle="miter"/>
              </v:shape>
            </w:pict>
          </mc:Fallback>
        </mc:AlternateContent>
      </w:r>
    </w:p>
    <w:p w14:paraId="1D158FC9" w14:textId="6FB6DC94" w:rsidR="003D3A83" w:rsidRDefault="00D21221" w:rsidP="00F33055">
      <w:pPr>
        <w:tabs>
          <w:tab w:val="left" w:pos="7655"/>
          <w:tab w:val="left" w:pos="9214"/>
        </w:tabs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75040" behindDoc="1" locked="0" layoutInCell="1" allowOverlap="1" wp14:anchorId="2401348A" wp14:editId="1F25D28A">
                <wp:simplePos x="0" y="0"/>
                <wp:positionH relativeFrom="column">
                  <wp:posOffset>-282767</wp:posOffset>
                </wp:positionH>
                <wp:positionV relativeFrom="paragraph">
                  <wp:posOffset>77470</wp:posOffset>
                </wp:positionV>
                <wp:extent cx="9564922" cy="1019175"/>
                <wp:effectExtent l="0" t="0" r="17780" b="2857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64922" cy="1019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01013E" id="Rectangle 16" o:spid="_x0000_s1026" style="position:absolute;margin-left:-22.25pt;margin-top:6.1pt;width:753.15pt;height:80.25pt;z-index:-25094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" fillcolor="white [3212]" strokecolor="#ffc000" strokeweight="1.5pt"/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07456" behindDoc="0" locked="0" layoutInCell="1" allowOverlap="1" wp14:anchorId="4883FF6D" wp14:editId="6C30E2F5">
                <wp:simplePos x="0" y="0"/>
                <wp:positionH relativeFrom="margin">
                  <wp:posOffset>337432</wp:posOffset>
                </wp:positionH>
                <wp:positionV relativeFrom="paragraph">
                  <wp:posOffset>260350</wp:posOffset>
                </wp:positionV>
                <wp:extent cx="3777201" cy="421640"/>
                <wp:effectExtent l="0" t="0" r="13970" b="1651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77201" cy="42164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72DD417" w14:textId="466E0623" w:rsidR="00720B28" w:rsidRPr="0018765C" w:rsidRDefault="00B07BB4" w:rsidP="00720B28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 w:rsidRPr="00B07BB4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(D</w:t>
                            </w:r>
                            <w:r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2</w:t>
                            </w:r>
                            <w:r w:rsidRPr="00B07BB4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20B28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Is the </w:t>
                            </w:r>
                            <w:r w:rsidR="00573F6F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proposed </w:t>
                            </w:r>
                            <w:r w:rsidR="00720B28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postponement covered by legislation other than the FMA?</w:t>
                            </w:r>
                          </w:p>
                          <w:p w14:paraId="442E4DA6" w14:textId="77777777" w:rsidR="00720B28" w:rsidRPr="004E4C71" w:rsidRDefault="00720B28" w:rsidP="00720B28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883FF6D" id="Text Box 7" o:spid="_x0000_s1030" style="position:absolute;margin-left:26.55pt;margin-top:20.5pt;width:297.4pt;height:33.2pt;z-index:25230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" fillcolor="#e35205" strokecolor="black [1600]">
                <v:stroke joinstyle="miter"/>
                <v:textbox>
                  <w:txbxContent>
                    <w:p w14:paraId="472DD417" w14:textId="466E0623" w:rsidR="00720B28" w:rsidRPr="0018765C" w:rsidRDefault="00B07BB4" w:rsidP="00720B28">
                      <w:pPr>
                        <w:spacing w:after="0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 w:rsidRPr="00B07BB4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(D</w:t>
                      </w:r>
                      <w:r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2</w:t>
                      </w:r>
                      <w:r w:rsidRPr="00B07BB4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 xml:space="preserve"> </w:t>
                      </w:r>
                      <w:r w:rsidR="00720B28">
                        <w:rPr>
                          <w:rFonts w:ascii="Lato" w:hAnsi="Lato"/>
                          <w:sz w:val="20"/>
                          <w:szCs w:val="20"/>
                        </w:rPr>
                        <w:t xml:space="preserve">Is the </w:t>
                      </w:r>
                      <w:r w:rsidR="00573F6F">
                        <w:rPr>
                          <w:rFonts w:ascii="Lato" w:hAnsi="Lato"/>
                          <w:sz w:val="20"/>
                          <w:szCs w:val="20"/>
                        </w:rPr>
                        <w:t xml:space="preserve">proposed </w:t>
                      </w:r>
                      <w:r w:rsidR="00720B28">
                        <w:rPr>
                          <w:rFonts w:ascii="Lato" w:hAnsi="Lato"/>
                          <w:sz w:val="20"/>
                          <w:szCs w:val="20"/>
                        </w:rPr>
                        <w:t>postponement covered by legislation other than the FMA?</w:t>
                      </w:r>
                    </w:p>
                    <w:p w14:paraId="442E4DA6" w14:textId="77777777" w:rsidR="00720B28" w:rsidRPr="004E4C71" w:rsidRDefault="00720B28" w:rsidP="00720B28">
                      <w:pPr>
                        <w:spacing w:after="0"/>
                        <w:jc w:val="center"/>
                        <w:rPr>
                          <w:rFonts w:ascii="Lato" w:hAnsi="Lato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77088" behindDoc="0" locked="0" layoutInCell="1" allowOverlap="1" wp14:anchorId="76A2EA07" wp14:editId="156B54B6">
                <wp:simplePos x="0" y="0"/>
                <wp:positionH relativeFrom="column">
                  <wp:posOffset>-515344</wp:posOffset>
                </wp:positionH>
                <wp:positionV relativeFrom="paragraph">
                  <wp:posOffset>310045</wp:posOffset>
                </wp:positionV>
                <wp:extent cx="1023620" cy="554713"/>
                <wp:effectExtent l="6032" t="0" r="11113" b="11112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023620" cy="554713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2529A4" w14:textId="54C70B19" w:rsidR="00FC12CD" w:rsidRPr="00FC12CD" w:rsidRDefault="00FC12CD" w:rsidP="00FC12CD">
                            <w:pPr>
                              <w:jc w:val="center"/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</w:pPr>
                            <w:r w:rsidRPr="00FC12CD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Legislation other than the FMA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A2EA07" id="Rectangle 19" o:spid="_x0000_s1031" style="position:absolute;margin-left:-40.6pt;margin-top:24.4pt;width:80.6pt;height:43.7pt;rotation:-90;z-index:25237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" fillcolor="#ffc000" strokecolor="#ffc000" strokeweight="1pt">
                <v:textbox>
                  <w:txbxContent>
                    <w:p w14:paraId="732529A4" w14:textId="54C70B19" w:rsidR="00FC12CD" w:rsidRPr="00FC12CD" w:rsidRDefault="00FC12CD" w:rsidP="00FC12CD">
                      <w:pPr>
                        <w:jc w:val="center"/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</w:pPr>
                      <w:r w:rsidRPr="00FC12CD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Legislation other than the FMA</w:t>
                      </w:r>
                    </w:p>
                  </w:txbxContent>
                </v:textbox>
              </v:rect>
            </w:pict>
          </mc:Fallback>
        </mc:AlternateContent>
      </w:r>
      <w:r w:rsidR="009D3312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11552" behindDoc="0" locked="0" layoutInCell="1" allowOverlap="1" wp14:anchorId="2923883F" wp14:editId="34812594">
                <wp:simplePos x="0" y="0"/>
                <wp:positionH relativeFrom="margin">
                  <wp:posOffset>4531360</wp:posOffset>
                </wp:positionH>
                <wp:positionV relativeFrom="paragraph">
                  <wp:posOffset>132715</wp:posOffset>
                </wp:positionV>
                <wp:extent cx="3762375" cy="838200"/>
                <wp:effectExtent l="0" t="0" r="28575" b="1905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62375" cy="83820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2E8416A" w14:textId="2BB20EA4" w:rsidR="00720B28" w:rsidRPr="0058688D" w:rsidRDefault="00B07BB4" w:rsidP="00720B28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 w:rsidRPr="0058688D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(A1)</w:t>
                            </w:r>
                            <w:r w:rsidRPr="0058688D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6C3543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Seek approval in accordance with relevant legislation</w:t>
                            </w:r>
                            <w:r w:rsidR="00720B28" w:rsidRPr="0058688D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923883F" id="Text Box 15" o:spid="_x0000_s1032" style="position:absolute;margin-left:356.8pt;margin-top:10.45pt;width:296.25pt;height:66pt;z-index:25231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" fillcolor="#002060" strokecolor="black [1600]">
                <v:stroke joinstyle="miter"/>
                <v:textbox>
                  <w:txbxContent>
                    <w:p w14:paraId="52E8416A" w14:textId="2BB20EA4" w:rsidR="00720B28" w:rsidRPr="0058688D" w:rsidRDefault="00B07BB4" w:rsidP="00720B28">
                      <w:pPr>
                        <w:spacing w:after="0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 w:rsidRPr="0058688D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(A1)</w:t>
                      </w:r>
                      <w:r w:rsidRPr="0058688D">
                        <w:rPr>
                          <w:rFonts w:ascii="Lato" w:hAnsi="Lato"/>
                          <w:sz w:val="20"/>
                          <w:szCs w:val="20"/>
                        </w:rPr>
                        <w:t xml:space="preserve"> </w:t>
                      </w:r>
                      <w:r w:rsidR="006C3543">
                        <w:rPr>
                          <w:rFonts w:ascii="Lato" w:hAnsi="Lato"/>
                          <w:sz w:val="20"/>
                          <w:szCs w:val="20"/>
                        </w:rPr>
                        <w:t>Seek approval in accordance with relevant legislation</w:t>
                      </w:r>
                      <w:r w:rsidR="00720B28" w:rsidRPr="0058688D">
                        <w:rPr>
                          <w:rFonts w:ascii="Lato" w:hAnsi="Lato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C542C53" w14:textId="15094C9F" w:rsidR="003D3A83" w:rsidRDefault="00203B56" w:rsidP="00F33055">
      <w:pPr>
        <w:tabs>
          <w:tab w:val="left" w:pos="7655"/>
          <w:tab w:val="left" w:pos="9214"/>
        </w:tabs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506112" behindDoc="0" locked="0" layoutInCell="1" allowOverlap="1" wp14:anchorId="65FB7DF8" wp14:editId="0763CCB0">
                <wp:simplePos x="0" y="0"/>
                <wp:positionH relativeFrom="column">
                  <wp:posOffset>4080510</wp:posOffset>
                </wp:positionH>
                <wp:positionV relativeFrom="paragraph">
                  <wp:posOffset>150495</wp:posOffset>
                </wp:positionV>
                <wp:extent cx="554990" cy="295275"/>
                <wp:effectExtent l="0" t="0" r="0" b="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99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A11E10" w14:textId="77777777" w:rsidR="00203B56" w:rsidRPr="00242A31" w:rsidRDefault="00203B56" w:rsidP="00203B56">
                            <w:pPr>
                              <w:spacing w:after="0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FB7DF8" id="Text Box 48" o:spid="_x0000_s1033" type="#_x0000_t202" style="position:absolute;margin-left:321.3pt;margin-top:11.85pt;width:43.7pt;height:23.25pt;z-index:25250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" filled="f" stroked="f" strokeweight=".5pt">
                <v:textbox>
                  <w:txbxContent>
                    <w:p w14:paraId="71A11E10" w14:textId="77777777" w:rsidR="00203B56" w:rsidRPr="00242A31" w:rsidRDefault="00203B56" w:rsidP="00203B56">
                      <w:pPr>
                        <w:spacing w:after="0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 w:cs="Arial"/>
                          <w:sz w:val="20"/>
                          <w:szCs w:val="20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 w:rsidR="00326638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20768" behindDoc="0" locked="0" layoutInCell="1" allowOverlap="1" wp14:anchorId="6E742C83" wp14:editId="181B24F8">
                <wp:simplePos x="0" y="0"/>
                <wp:positionH relativeFrom="margin">
                  <wp:posOffset>4098290</wp:posOffset>
                </wp:positionH>
                <wp:positionV relativeFrom="paragraph">
                  <wp:posOffset>201295</wp:posOffset>
                </wp:positionV>
                <wp:extent cx="432000" cy="0"/>
                <wp:effectExtent l="0" t="76200" r="25400" b="9525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2000" cy="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BEBE5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3" o:spid="_x0000_s1026" type="#_x0000_t32" style="position:absolute;margin-left:322.7pt;margin-top:15.85pt;width:34pt;height:0;z-index:25232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" strokecolor="black [3200]">
                <v:stroke endarrow="block" joinstyle="miter"/>
                <w10:wrap anchorx="margin"/>
              </v:shape>
            </w:pict>
          </mc:Fallback>
        </mc:AlternateContent>
      </w:r>
    </w:p>
    <w:p w14:paraId="467090E7" w14:textId="2CCF2BD2" w:rsidR="009942D9" w:rsidRDefault="00326638" w:rsidP="00F33055">
      <w:pPr>
        <w:tabs>
          <w:tab w:val="left" w:pos="7655"/>
          <w:tab w:val="left" w:pos="9214"/>
        </w:tabs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42624" behindDoc="0" locked="0" layoutInCell="1" allowOverlap="1" wp14:anchorId="07213167" wp14:editId="41CB52AC">
                <wp:simplePos x="0" y="0"/>
                <wp:positionH relativeFrom="column">
                  <wp:posOffset>1737360</wp:posOffset>
                </wp:positionH>
                <wp:positionV relativeFrom="paragraph">
                  <wp:posOffset>106680</wp:posOffset>
                </wp:positionV>
                <wp:extent cx="554990" cy="285750"/>
                <wp:effectExtent l="0" t="0" r="0" b="0"/>
                <wp:wrapNone/>
                <wp:docPr id="84" name="Text Box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990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D04A75" w14:textId="77777777" w:rsidR="00DC1FA2" w:rsidRPr="00242A31" w:rsidRDefault="00DC1FA2" w:rsidP="00DC1FA2">
                            <w:pPr>
                              <w:spacing w:after="0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 w:rsidRPr="00242A31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213167" id="Text Box 84" o:spid="_x0000_s1034" type="#_x0000_t202" style="position:absolute;margin-left:136.8pt;margin-top:8.4pt;width:43.7pt;height:22.5pt;z-index:25244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" filled="f" stroked="f" strokeweight=".5pt">
                <v:textbox>
                  <w:txbxContent>
                    <w:p w14:paraId="00D04A75" w14:textId="77777777" w:rsidR="00DC1FA2" w:rsidRPr="00242A31" w:rsidRDefault="00DC1FA2" w:rsidP="00DC1FA2">
                      <w:pPr>
                        <w:spacing w:after="0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 w:rsidRPr="00242A31">
                        <w:rPr>
                          <w:rFonts w:ascii="Lato" w:hAnsi="Lato" w:cs="Arial"/>
                          <w:sz w:val="20"/>
                          <w:szCs w:val="20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26240" behindDoc="0" locked="0" layoutInCell="1" allowOverlap="1" wp14:anchorId="335C9AA3" wp14:editId="62DD3344">
                <wp:simplePos x="0" y="0"/>
                <wp:positionH relativeFrom="column">
                  <wp:posOffset>2080895</wp:posOffset>
                </wp:positionH>
                <wp:positionV relativeFrom="paragraph">
                  <wp:posOffset>110490</wp:posOffset>
                </wp:positionV>
                <wp:extent cx="0" cy="972000"/>
                <wp:effectExtent l="76200" t="0" r="76200" b="57150"/>
                <wp:wrapNone/>
                <wp:docPr id="76" name="Straight Arrow Connector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9720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32ADDD" id="Straight Arrow Connector 76" o:spid="_x0000_s1026" type="#_x0000_t32" style="position:absolute;margin-left:163.85pt;margin-top:8.7pt;width:0;height:76.55pt;flip:x;z-index:25242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" strokecolor="black [3200]">
                <v:stroke endarrow="block" joinstyle="miter"/>
              </v:shape>
            </w:pict>
          </mc:Fallback>
        </mc:AlternateContent>
      </w:r>
    </w:p>
    <w:p w14:paraId="3CCC9A88" w14:textId="0875DA09" w:rsidR="009942D9" w:rsidRDefault="009942D9" w:rsidP="00F33055">
      <w:pPr>
        <w:tabs>
          <w:tab w:val="left" w:pos="7655"/>
          <w:tab w:val="left" w:pos="9214"/>
        </w:tabs>
      </w:pPr>
    </w:p>
    <w:p w14:paraId="6F91A86B" w14:textId="1EA29EB1" w:rsidR="009942D9" w:rsidRDefault="004A1B26" w:rsidP="00F33055">
      <w:pPr>
        <w:tabs>
          <w:tab w:val="left" w:pos="7655"/>
          <w:tab w:val="left" w:pos="9214"/>
        </w:tabs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83584" behindDoc="1" locked="0" layoutInCell="1" allowOverlap="1" wp14:anchorId="0C4178C0" wp14:editId="49B2E146">
                <wp:simplePos x="0" y="0"/>
                <wp:positionH relativeFrom="column">
                  <wp:posOffset>-281940</wp:posOffset>
                </wp:positionH>
                <wp:positionV relativeFrom="paragraph">
                  <wp:posOffset>71755</wp:posOffset>
                </wp:positionV>
                <wp:extent cx="9557385" cy="1582420"/>
                <wp:effectExtent l="0" t="0" r="24765" b="17780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57385" cy="15824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5C3D88" id="Rectangle 39" o:spid="_x0000_s1026" style="position:absolute;margin-left:-22.2pt;margin-top:5.65pt;width:752.55pt;height:124.6pt;z-index:-25083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" fillcolor="white [3212]" strokecolor="#0070c0" strokeweight="1.5pt"/>
            </w:pict>
          </mc:Fallback>
        </mc:AlternateContent>
      </w:r>
    </w:p>
    <w:p w14:paraId="2E456BB9" w14:textId="22C8A8F2" w:rsidR="004A1B26" w:rsidRDefault="004A1B26" w:rsidP="00F33055">
      <w:pPr>
        <w:tabs>
          <w:tab w:val="left" w:pos="7655"/>
          <w:tab w:val="left" w:pos="9214"/>
        </w:tabs>
      </w:pPr>
      <w:r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489728" behindDoc="0" locked="0" layoutInCell="1" allowOverlap="1" wp14:anchorId="295D1261" wp14:editId="0ED551F7">
                <wp:simplePos x="0" y="0"/>
                <wp:positionH relativeFrom="margin">
                  <wp:posOffset>4581525</wp:posOffset>
                </wp:positionH>
                <wp:positionV relativeFrom="paragraph">
                  <wp:posOffset>203200</wp:posOffset>
                </wp:positionV>
                <wp:extent cx="3714750" cy="657225"/>
                <wp:effectExtent l="0" t="0" r="19050" b="28575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750" cy="65722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D9F4601" w14:textId="77777777" w:rsidR="004A1B26" w:rsidRPr="008B4D4E" w:rsidRDefault="004A1B26" w:rsidP="004A1B26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8B4D4E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A2</w:t>
                            </w:r>
                            <w:r w:rsidRPr="008B4D4E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14:paraId="024D6597" w14:textId="02D0BCCF" w:rsidR="004A1B26" w:rsidRPr="002F3804" w:rsidRDefault="004A1B26" w:rsidP="006E461F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spacing w:after="0"/>
                              <w:ind w:left="142" w:hanging="142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Seek approval from the accountable officer or chief finance officer in accordance with </w:t>
                            </w:r>
                            <w:r w:rsidRPr="00573F6F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section 5(6) of the FMR</w:t>
                            </w: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95D1261" id="Text Box 42" o:spid="_x0000_s1035" style="position:absolute;margin-left:360.75pt;margin-top:16pt;width:292.5pt;height:51.75pt;z-index:252489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" fillcolor="#002060" strokecolor="black [1600]">
                <v:stroke joinstyle="miter"/>
                <v:textbox>
                  <w:txbxContent>
                    <w:p w14:paraId="1D9F4601" w14:textId="77777777" w:rsidR="004A1B26" w:rsidRPr="008B4D4E" w:rsidRDefault="004A1B26" w:rsidP="004A1B26">
                      <w:pPr>
                        <w:spacing w:after="0"/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</w:pPr>
                      <w:r w:rsidRPr="008B4D4E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(</w:t>
                      </w:r>
                      <w:r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A2</w:t>
                      </w:r>
                      <w:r w:rsidRPr="008B4D4E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)</w:t>
                      </w:r>
                    </w:p>
                    <w:p w14:paraId="024D6597" w14:textId="02D0BCCF" w:rsidR="004A1B26" w:rsidRPr="002F3804" w:rsidRDefault="004A1B26" w:rsidP="006E461F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spacing w:after="0"/>
                        <w:ind w:left="142" w:hanging="142"/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 xml:space="preserve">Seek approval from the accountable officer or chief finance officer in accordance with </w:t>
                      </w:r>
                      <w:r w:rsidRPr="00573F6F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section 5(6) of the FMR</w:t>
                      </w:r>
                      <w:r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87680" behindDoc="0" locked="0" layoutInCell="1" allowOverlap="1" wp14:anchorId="291B7C3B" wp14:editId="3FDEFA8B">
                <wp:simplePos x="0" y="0"/>
                <wp:positionH relativeFrom="margin">
                  <wp:posOffset>403860</wp:posOffset>
                </wp:positionH>
                <wp:positionV relativeFrom="paragraph">
                  <wp:posOffset>222250</wp:posOffset>
                </wp:positionV>
                <wp:extent cx="3743325" cy="638175"/>
                <wp:effectExtent l="0" t="0" r="28575" b="28575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43325" cy="63817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C2F16F" w14:textId="6AC353EA" w:rsidR="004A1B26" w:rsidRPr="001B70DE" w:rsidRDefault="004A1B26" w:rsidP="004A1B26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 w:rsidRPr="008B4D4E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(D</w:t>
                            </w:r>
                            <w:r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4</w:t>
                            </w:r>
                            <w:r w:rsidRPr="008B4D4E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Does it relate to overpayment to a current employee except for those on leave without pay </w:t>
                            </w:r>
                            <w:r w:rsidR="000D3072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more than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3 months from start date?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91B7C3B" id="Text Box 29" o:spid="_x0000_s1036" style="position:absolute;margin-left:31.8pt;margin-top:17.5pt;width:294.75pt;height:50.25pt;z-index:252487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" fillcolor="#e35205" strokecolor="black [1600]">
                <v:stroke joinstyle="miter"/>
                <v:textbox>
                  <w:txbxContent>
                    <w:p w14:paraId="57C2F16F" w14:textId="6AC353EA" w:rsidR="004A1B26" w:rsidRPr="001B70DE" w:rsidRDefault="004A1B26" w:rsidP="004A1B26">
                      <w:pPr>
                        <w:spacing w:after="0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 w:rsidRPr="008B4D4E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(D</w:t>
                      </w:r>
                      <w:r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4</w:t>
                      </w:r>
                      <w:r w:rsidRPr="008B4D4E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 xml:space="preserve"> Does it relate to overpayment to a current employee except for those on leave without pay </w:t>
                      </w:r>
                      <w:r w:rsidR="000D3072">
                        <w:rPr>
                          <w:rFonts w:ascii="Lato" w:hAnsi="Lato"/>
                          <w:sz w:val="20"/>
                          <w:szCs w:val="20"/>
                        </w:rPr>
                        <w:t>more than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 xml:space="preserve"> 3 months from start date?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85632" behindDoc="0" locked="0" layoutInCell="1" allowOverlap="1" wp14:anchorId="6AC4A7EF" wp14:editId="573D80E8">
                <wp:simplePos x="0" y="0"/>
                <wp:positionH relativeFrom="column">
                  <wp:posOffset>-854710</wp:posOffset>
                </wp:positionH>
                <wp:positionV relativeFrom="paragraph">
                  <wp:posOffset>347345</wp:posOffset>
                </wp:positionV>
                <wp:extent cx="1586230" cy="454660"/>
                <wp:effectExtent l="0" t="5715" r="27305" b="27305"/>
                <wp:wrapNone/>
                <wp:docPr id="49" name="Rect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586230" cy="454660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58C999" w14:textId="77777777" w:rsidR="004A1B26" w:rsidRPr="004A1B26" w:rsidRDefault="004A1B26" w:rsidP="004A1B26">
                            <w:pPr>
                              <w:jc w:val="center"/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</w:pPr>
                            <w:r w:rsidRPr="004A1B26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Financial Management Regulations 1995 (FMR)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C4A7EF" id="Rectangle 49" o:spid="_x0000_s1037" style="position:absolute;margin-left:-67.3pt;margin-top:27.35pt;width:124.9pt;height:35.8pt;rotation:-90;z-index:25248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" fillcolor="#0070c0" strokecolor="#0070c0" strokeweight="1pt">
                <v:textbox>
                  <w:txbxContent>
                    <w:p w14:paraId="2558C999" w14:textId="77777777" w:rsidR="004A1B26" w:rsidRPr="004A1B26" w:rsidRDefault="004A1B26" w:rsidP="004A1B26">
                      <w:pPr>
                        <w:jc w:val="center"/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</w:pPr>
                      <w:r w:rsidRPr="004A1B26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Financial Management Regulations 1995 (FMR)</w:t>
                      </w:r>
                    </w:p>
                  </w:txbxContent>
                </v:textbox>
              </v:rect>
            </w:pict>
          </mc:Fallback>
        </mc:AlternateContent>
      </w:r>
    </w:p>
    <w:p w14:paraId="5296D6A6" w14:textId="1F7223A8" w:rsidR="004A1B26" w:rsidRDefault="00203B56" w:rsidP="00F33055">
      <w:pPr>
        <w:tabs>
          <w:tab w:val="left" w:pos="7655"/>
          <w:tab w:val="left" w:pos="9214"/>
        </w:tabs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510208" behindDoc="0" locked="0" layoutInCell="1" allowOverlap="1" wp14:anchorId="6658845E" wp14:editId="606BA774">
                <wp:simplePos x="0" y="0"/>
                <wp:positionH relativeFrom="column">
                  <wp:posOffset>4080510</wp:posOffset>
                </wp:positionH>
                <wp:positionV relativeFrom="paragraph">
                  <wp:posOffset>229870</wp:posOffset>
                </wp:positionV>
                <wp:extent cx="554990" cy="295275"/>
                <wp:effectExtent l="0" t="0" r="0" b="0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99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E6180E" w14:textId="77777777" w:rsidR="00203B56" w:rsidRPr="00242A31" w:rsidRDefault="00203B56" w:rsidP="00203B56">
                            <w:pPr>
                              <w:spacing w:after="0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58845E" id="Text Box 53" o:spid="_x0000_s1038" type="#_x0000_t202" style="position:absolute;margin-left:321.3pt;margin-top:18.1pt;width:43.7pt;height:23.25pt;z-index:25251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" filled="f" stroked="f" strokeweight=".5pt">
                <v:textbox>
                  <w:txbxContent>
                    <w:p w14:paraId="69E6180E" w14:textId="77777777" w:rsidR="00203B56" w:rsidRPr="00242A31" w:rsidRDefault="00203B56" w:rsidP="00203B56">
                      <w:pPr>
                        <w:spacing w:after="0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 w:cs="Arial"/>
                          <w:sz w:val="20"/>
                          <w:szCs w:val="20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 w:rsidR="004A1B26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91776" behindDoc="0" locked="0" layoutInCell="1" allowOverlap="1" wp14:anchorId="1DB0E6D5" wp14:editId="763277EE">
                <wp:simplePos x="0" y="0"/>
                <wp:positionH relativeFrom="margin">
                  <wp:posOffset>4150995</wp:posOffset>
                </wp:positionH>
                <wp:positionV relativeFrom="paragraph">
                  <wp:posOffset>267970</wp:posOffset>
                </wp:positionV>
                <wp:extent cx="432000" cy="0"/>
                <wp:effectExtent l="0" t="76200" r="25400" b="95250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2000" cy="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9FA46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8" o:spid="_x0000_s1026" type="#_x0000_t32" style="position:absolute;margin-left:326.85pt;margin-top:21.1pt;width:34pt;height:0;z-index:252491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" strokecolor="black [3200]">
                <v:stroke endarrow="block" joinstyle="miter"/>
                <w10:wrap anchorx="margin"/>
              </v:shape>
            </w:pict>
          </mc:Fallback>
        </mc:AlternateContent>
      </w:r>
    </w:p>
    <w:p w14:paraId="1C4F51FB" w14:textId="623010E2" w:rsidR="004A1B26" w:rsidRDefault="004A1B26" w:rsidP="00F33055">
      <w:pPr>
        <w:tabs>
          <w:tab w:val="left" w:pos="7655"/>
          <w:tab w:val="left" w:pos="9214"/>
        </w:tabs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93824" behindDoc="0" locked="0" layoutInCell="1" allowOverlap="1" wp14:anchorId="64447A68" wp14:editId="57320D24">
                <wp:simplePos x="0" y="0"/>
                <wp:positionH relativeFrom="column">
                  <wp:posOffset>2099310</wp:posOffset>
                </wp:positionH>
                <wp:positionV relativeFrom="paragraph">
                  <wp:posOffset>285115</wp:posOffset>
                </wp:positionV>
                <wp:extent cx="0" cy="864000"/>
                <wp:effectExtent l="76200" t="0" r="57150" b="50800"/>
                <wp:wrapNone/>
                <wp:docPr id="30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8640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E5AF27" id="Straight Arrow Connector 30" o:spid="_x0000_s1026" type="#_x0000_t32" style="position:absolute;margin-left:165.3pt;margin-top:22.45pt;width:0;height:68.05pt;flip:x;z-index:25249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" strokecolor="black [3200]">
                <v:stroke endarrow="block" joinstyle="miter"/>
              </v:shape>
            </w:pict>
          </mc:Fallback>
        </mc:AlternateContent>
      </w:r>
    </w:p>
    <w:p w14:paraId="58A69497" w14:textId="7A458624" w:rsidR="004A1B26" w:rsidRDefault="00203B56" w:rsidP="00F33055">
      <w:pPr>
        <w:tabs>
          <w:tab w:val="left" w:pos="7655"/>
          <w:tab w:val="left" w:pos="9214"/>
        </w:tabs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508160" behindDoc="0" locked="0" layoutInCell="1" allowOverlap="1" wp14:anchorId="3B7BE2D9" wp14:editId="39749A30">
                <wp:simplePos x="0" y="0"/>
                <wp:positionH relativeFrom="column">
                  <wp:posOffset>1797050</wp:posOffset>
                </wp:positionH>
                <wp:positionV relativeFrom="paragraph">
                  <wp:posOffset>22860</wp:posOffset>
                </wp:positionV>
                <wp:extent cx="554990" cy="285750"/>
                <wp:effectExtent l="0" t="0" r="0" b="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990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0B0DF1" w14:textId="77777777" w:rsidR="00203B56" w:rsidRPr="00242A31" w:rsidRDefault="00203B56" w:rsidP="00203B56">
                            <w:pPr>
                              <w:spacing w:after="0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 w:rsidRPr="00242A31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7BE2D9" id="Text Box 52" o:spid="_x0000_s1039" type="#_x0000_t202" style="position:absolute;margin-left:141.5pt;margin-top:1.8pt;width:43.7pt;height:22.5pt;z-index:25250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" filled="f" stroked="f" strokeweight=".5pt">
                <v:textbox>
                  <w:txbxContent>
                    <w:p w14:paraId="720B0DF1" w14:textId="77777777" w:rsidR="00203B56" w:rsidRPr="00242A31" w:rsidRDefault="00203B56" w:rsidP="00203B56">
                      <w:pPr>
                        <w:spacing w:after="0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 w:rsidRPr="00242A31">
                        <w:rPr>
                          <w:rFonts w:ascii="Lato" w:hAnsi="Lato" w:cs="Arial"/>
                          <w:sz w:val="20"/>
                          <w:szCs w:val="20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</w:p>
    <w:p w14:paraId="05895821" w14:textId="3B3FCA1C" w:rsidR="004A1B26" w:rsidRDefault="004A1B26" w:rsidP="00F33055">
      <w:pPr>
        <w:tabs>
          <w:tab w:val="left" w:pos="7655"/>
          <w:tab w:val="left" w:pos="9214"/>
        </w:tabs>
      </w:pPr>
    </w:p>
    <w:p w14:paraId="7A39BA22" w14:textId="42068CDB" w:rsidR="009942D9" w:rsidRDefault="00C21C19" w:rsidP="00F33055">
      <w:pPr>
        <w:tabs>
          <w:tab w:val="left" w:pos="7655"/>
          <w:tab w:val="left" w:pos="9214"/>
        </w:tabs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22144" behindDoc="1" locked="0" layoutInCell="1" allowOverlap="1" wp14:anchorId="61A5BE07" wp14:editId="27AF250E">
                <wp:simplePos x="0" y="0"/>
                <wp:positionH relativeFrom="column">
                  <wp:posOffset>-249555</wp:posOffset>
                </wp:positionH>
                <wp:positionV relativeFrom="paragraph">
                  <wp:posOffset>100905</wp:posOffset>
                </wp:positionV>
                <wp:extent cx="9556750" cy="7306310"/>
                <wp:effectExtent l="0" t="0" r="25400" b="2794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56750" cy="73063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FDA7C7" id="Rectangle 9" o:spid="_x0000_s1026" style="position:absolute;margin-left:-19.65pt;margin-top:7.95pt;width:752.5pt;height:575.3pt;z-index:-25089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" fillcolor="white [3212]" strokecolor="#00b050" strokeweight="1.5pt"/>
            </w:pict>
          </mc:Fallback>
        </mc:AlternateContent>
      </w:r>
    </w:p>
    <w:p w14:paraId="5BAB1D9A" w14:textId="2B0F2BFF" w:rsidR="009942D9" w:rsidRDefault="00CD4B9A" w:rsidP="00F33055">
      <w:pPr>
        <w:tabs>
          <w:tab w:val="left" w:pos="7655"/>
          <w:tab w:val="left" w:pos="9214"/>
        </w:tabs>
      </w:pPr>
      <w:r w:rsidRPr="003C6CD8">
        <w:rPr>
          <w:rFonts w:ascii="Lato" w:hAnsi="Lato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20416" behindDoc="0" locked="0" layoutInCell="1" allowOverlap="1" wp14:anchorId="6DDCE141" wp14:editId="7B40B4B0">
                <wp:simplePos x="0" y="0"/>
                <wp:positionH relativeFrom="margin">
                  <wp:posOffset>422910</wp:posOffset>
                </wp:positionH>
                <wp:positionV relativeFrom="paragraph">
                  <wp:posOffset>5080</wp:posOffset>
                </wp:positionV>
                <wp:extent cx="8524875" cy="295275"/>
                <wp:effectExtent l="0" t="0" r="28575" b="2857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24875" cy="295275"/>
                        </a:xfrm>
                        <a:prstGeom prst="roundRect">
                          <a:avLst>
                            <a:gd name="adj" fmla="val 16098"/>
                          </a:avLst>
                        </a:prstGeom>
                        <a:solidFill>
                          <a:schemeClr val="tx1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95A5DDA" w14:textId="77777777" w:rsidR="00F84C44" w:rsidRPr="00692A7A" w:rsidRDefault="00F84C44" w:rsidP="00F84C44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 w:rsidRPr="00692A7A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Refer to the </w:t>
                            </w:r>
                            <w:r w:rsidR="00720B28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category of item for recovery below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DDCE141" id="Text Box 22" o:spid="_x0000_s1040" style="position:absolute;margin-left:33.3pt;margin-top:.4pt;width:671.25pt;height:23.25pt;z-index:252220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54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" fillcolor="black [3213]" strokecolor="black [1600]">
                <v:stroke joinstyle="miter"/>
                <v:textbox>
                  <w:txbxContent>
                    <w:p w14:paraId="395A5DDA" w14:textId="77777777" w:rsidR="00F84C44" w:rsidRPr="00692A7A" w:rsidRDefault="00F84C44" w:rsidP="00F84C44">
                      <w:pPr>
                        <w:spacing w:after="0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 w:rsidRPr="00692A7A">
                        <w:rPr>
                          <w:rFonts w:ascii="Lato" w:hAnsi="Lato"/>
                          <w:sz w:val="20"/>
                          <w:szCs w:val="20"/>
                        </w:rPr>
                        <w:t xml:space="preserve">Refer to the </w:t>
                      </w:r>
                      <w:r w:rsidR="00720B28">
                        <w:rPr>
                          <w:rFonts w:ascii="Lato" w:hAnsi="Lato"/>
                          <w:sz w:val="20"/>
                          <w:szCs w:val="20"/>
                        </w:rPr>
                        <w:t>category of item for recovery below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0A683E65" w14:textId="2B6710FE" w:rsidR="00B07B14" w:rsidRDefault="006E461F" w:rsidP="00F33055">
      <w:pPr>
        <w:tabs>
          <w:tab w:val="left" w:pos="7655"/>
          <w:tab w:val="left" w:pos="9214"/>
        </w:tabs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77440" behindDoc="0" locked="0" layoutInCell="1" allowOverlap="1" wp14:anchorId="6EB7C66D" wp14:editId="5D944F45">
                <wp:simplePos x="0" y="0"/>
                <wp:positionH relativeFrom="column">
                  <wp:posOffset>3305175</wp:posOffset>
                </wp:positionH>
                <wp:positionV relativeFrom="paragraph">
                  <wp:posOffset>3222625</wp:posOffset>
                </wp:positionV>
                <wp:extent cx="0" cy="1151890"/>
                <wp:effectExtent l="76200" t="0" r="57150" b="4826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5189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F2F0B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" o:spid="_x0000_s1026" type="#_x0000_t32" style="position:absolute;margin-left:260.25pt;margin-top:253.75pt;width:0;height:90.7pt;z-index:252477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" strokecolor="black [3200]">
                <v:stroke endarrow="block" joinstyle="miter"/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38528" behindDoc="0" locked="0" layoutInCell="1" allowOverlap="1" wp14:anchorId="492B789D" wp14:editId="6758246C">
                <wp:simplePos x="0" y="0"/>
                <wp:positionH relativeFrom="column">
                  <wp:posOffset>2957195</wp:posOffset>
                </wp:positionH>
                <wp:positionV relativeFrom="paragraph">
                  <wp:posOffset>3202915</wp:posOffset>
                </wp:positionV>
                <wp:extent cx="554990" cy="295275"/>
                <wp:effectExtent l="0" t="0" r="0" b="0"/>
                <wp:wrapNone/>
                <wp:docPr id="82" name="Text Box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99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A1AA8E" w14:textId="77777777" w:rsidR="00DC1FA2" w:rsidRPr="00242A31" w:rsidRDefault="00DC1FA2" w:rsidP="00DC1FA2">
                            <w:pPr>
                              <w:spacing w:after="0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2B789D" id="Text Box 82" o:spid="_x0000_s1041" type="#_x0000_t202" style="position:absolute;margin-left:232.85pt;margin-top:252.2pt;width:43.7pt;height:23.25pt;z-index:25243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" filled="f" stroked="f" strokeweight=".5pt">
                <v:textbox>
                  <w:txbxContent>
                    <w:p w14:paraId="6FA1AA8E" w14:textId="77777777" w:rsidR="00DC1FA2" w:rsidRPr="00242A31" w:rsidRDefault="00DC1FA2" w:rsidP="00DC1FA2">
                      <w:pPr>
                        <w:spacing w:after="0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 w:cs="Arial"/>
                          <w:sz w:val="20"/>
                          <w:szCs w:val="20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42272" behindDoc="0" locked="0" layoutInCell="1" allowOverlap="1" wp14:anchorId="56A69199" wp14:editId="309F716F">
                <wp:simplePos x="0" y="0"/>
                <wp:positionH relativeFrom="margin">
                  <wp:posOffset>5146700</wp:posOffset>
                </wp:positionH>
                <wp:positionV relativeFrom="paragraph">
                  <wp:posOffset>846480</wp:posOffset>
                </wp:positionV>
                <wp:extent cx="3657600" cy="437236"/>
                <wp:effectExtent l="0" t="0" r="19050" b="2032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7600" cy="437236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D98B282" w14:textId="2BE3BB93" w:rsidR="00553034" w:rsidRPr="0058688D" w:rsidRDefault="00B07BB4" w:rsidP="00553034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 w:rsidRPr="00B07BB4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(D</w:t>
                            </w:r>
                            <w:r w:rsidR="00C06878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5</w:t>
                            </w:r>
                            <w:r w:rsidRPr="00B07BB4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53034" w:rsidRPr="0058688D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Has the agency </w:t>
                            </w:r>
                            <w:r w:rsidR="00B032B0" w:rsidRPr="0058688D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attempted to</w:t>
                            </w:r>
                            <w:r w:rsidR="00553034" w:rsidRPr="0058688D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recover the property in accordance with </w:t>
                            </w:r>
                            <w:r w:rsidR="009D3312" w:rsidRPr="0058688D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the TD</w:t>
                            </w:r>
                            <w:r w:rsidR="00553034" w:rsidRPr="0058688D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  <w:p w14:paraId="660525BA" w14:textId="77777777" w:rsidR="00553034" w:rsidRPr="004E4C71" w:rsidRDefault="00553034" w:rsidP="00553034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6A69199" id="Text Box 40" o:spid="_x0000_s1042" style="position:absolute;margin-left:405.25pt;margin-top:66.65pt;width:4in;height:34.45pt;z-index:25234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" fillcolor="#e35205" strokecolor="black [1600]">
                <v:stroke joinstyle="miter"/>
                <v:textbox>
                  <w:txbxContent>
                    <w:p w14:paraId="7D98B282" w14:textId="2BE3BB93" w:rsidR="00553034" w:rsidRPr="0058688D" w:rsidRDefault="00B07BB4" w:rsidP="00553034">
                      <w:pPr>
                        <w:spacing w:after="0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 w:rsidRPr="00B07BB4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(D</w:t>
                      </w:r>
                      <w:r w:rsidR="00C06878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5</w:t>
                      </w:r>
                      <w:r w:rsidRPr="00B07BB4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 xml:space="preserve"> </w:t>
                      </w:r>
                      <w:r w:rsidR="00553034" w:rsidRPr="0058688D">
                        <w:rPr>
                          <w:rFonts w:ascii="Lato" w:hAnsi="Lato"/>
                          <w:sz w:val="20"/>
                          <w:szCs w:val="20"/>
                        </w:rPr>
                        <w:t xml:space="preserve">Has the agency </w:t>
                      </w:r>
                      <w:r w:rsidR="00B032B0" w:rsidRPr="0058688D">
                        <w:rPr>
                          <w:rFonts w:ascii="Lato" w:hAnsi="Lato"/>
                          <w:sz w:val="20"/>
                          <w:szCs w:val="20"/>
                        </w:rPr>
                        <w:t>attempted to</w:t>
                      </w:r>
                      <w:r w:rsidR="00553034" w:rsidRPr="0058688D">
                        <w:rPr>
                          <w:rFonts w:ascii="Lato" w:hAnsi="Lato"/>
                          <w:sz w:val="20"/>
                          <w:szCs w:val="20"/>
                        </w:rPr>
                        <w:t xml:space="preserve"> recover the property in accordance with </w:t>
                      </w:r>
                      <w:r w:rsidR="009D3312" w:rsidRPr="0058688D">
                        <w:rPr>
                          <w:rFonts w:ascii="Lato" w:hAnsi="Lato"/>
                          <w:sz w:val="20"/>
                          <w:szCs w:val="20"/>
                        </w:rPr>
                        <w:t>the TD</w:t>
                      </w:r>
                      <w:r w:rsidR="00553034" w:rsidRPr="0058688D">
                        <w:rPr>
                          <w:rFonts w:ascii="Lato" w:hAnsi="Lato"/>
                          <w:sz w:val="20"/>
                          <w:szCs w:val="20"/>
                        </w:rPr>
                        <w:t>?</w:t>
                      </w:r>
                    </w:p>
                    <w:p w14:paraId="660525BA" w14:textId="77777777" w:rsidR="00553034" w:rsidRPr="004E4C71" w:rsidRDefault="00553034" w:rsidP="00553034">
                      <w:pPr>
                        <w:spacing w:after="0"/>
                        <w:jc w:val="center"/>
                        <w:rPr>
                          <w:rFonts w:ascii="Lato" w:hAnsi="Lato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34080" behindDoc="0" locked="0" layoutInCell="1" allowOverlap="1" wp14:anchorId="0E8C0358" wp14:editId="53DFDDDF">
                <wp:simplePos x="0" y="0"/>
                <wp:positionH relativeFrom="margin">
                  <wp:posOffset>472288</wp:posOffset>
                </wp:positionH>
                <wp:positionV relativeFrom="paragraph">
                  <wp:posOffset>846480</wp:posOffset>
                </wp:positionV>
                <wp:extent cx="3971925" cy="558800"/>
                <wp:effectExtent l="0" t="0" r="28575" b="1270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71925" cy="55880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84D414" w14:textId="3ECDF8A3" w:rsidR="009F371E" w:rsidRPr="0018765C" w:rsidRDefault="00B07BB4" w:rsidP="009F371E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 w:rsidRPr="00B07BB4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(D</w:t>
                            </w:r>
                            <w:r w:rsidR="00C06878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3</w:t>
                            </w:r>
                            <w:r w:rsidRPr="00B07BB4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601E4C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Has the agency </w:t>
                            </w:r>
                            <w:r w:rsidR="00B032B0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attempted to</w:t>
                            </w:r>
                            <w:r w:rsidR="00601E4C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recover the money in accordance with </w:t>
                            </w:r>
                            <w:r w:rsidR="009D3312" w:rsidRPr="00585244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the TD</w:t>
                            </w:r>
                            <w:r w:rsidR="009F371E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  <w:p w14:paraId="62C8FFDF" w14:textId="77777777" w:rsidR="009F371E" w:rsidRPr="004E4C71" w:rsidRDefault="009F371E" w:rsidP="009F371E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E8C0358" id="Text Box 24" o:spid="_x0000_s1043" style="position:absolute;margin-left:37.2pt;margin-top:66.65pt;width:312.75pt;height:44pt;z-index:25233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" fillcolor="#e35205" strokecolor="black [1600]">
                <v:stroke joinstyle="miter"/>
                <v:textbox>
                  <w:txbxContent>
                    <w:p w14:paraId="6084D414" w14:textId="3ECDF8A3" w:rsidR="009F371E" w:rsidRPr="0018765C" w:rsidRDefault="00B07BB4" w:rsidP="009F371E">
                      <w:pPr>
                        <w:spacing w:after="0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 w:rsidRPr="00B07BB4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(D</w:t>
                      </w:r>
                      <w:r w:rsidR="00C06878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3</w:t>
                      </w:r>
                      <w:r w:rsidRPr="00B07BB4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 xml:space="preserve"> </w:t>
                      </w:r>
                      <w:r w:rsidR="00601E4C">
                        <w:rPr>
                          <w:rFonts w:ascii="Lato" w:hAnsi="Lato"/>
                          <w:sz w:val="20"/>
                          <w:szCs w:val="20"/>
                        </w:rPr>
                        <w:t xml:space="preserve">Has the agency </w:t>
                      </w:r>
                      <w:r w:rsidR="00B032B0">
                        <w:rPr>
                          <w:rFonts w:ascii="Lato" w:hAnsi="Lato"/>
                          <w:sz w:val="20"/>
                          <w:szCs w:val="20"/>
                        </w:rPr>
                        <w:t>attempted to</w:t>
                      </w:r>
                      <w:r w:rsidR="00601E4C">
                        <w:rPr>
                          <w:rFonts w:ascii="Lato" w:hAnsi="Lato"/>
                          <w:sz w:val="20"/>
                          <w:szCs w:val="20"/>
                        </w:rPr>
                        <w:t xml:space="preserve"> recover the money in accordance with </w:t>
                      </w:r>
                      <w:r w:rsidR="009D3312" w:rsidRPr="00585244">
                        <w:rPr>
                          <w:rFonts w:ascii="Lato" w:hAnsi="Lato"/>
                          <w:sz w:val="20"/>
                          <w:szCs w:val="20"/>
                        </w:rPr>
                        <w:t>the TD</w:t>
                      </w:r>
                      <w:r w:rsidR="009F371E">
                        <w:rPr>
                          <w:rFonts w:ascii="Lato" w:hAnsi="Lato"/>
                          <w:sz w:val="20"/>
                          <w:szCs w:val="20"/>
                        </w:rPr>
                        <w:t>?</w:t>
                      </w:r>
                    </w:p>
                    <w:p w14:paraId="62C8FFDF" w14:textId="77777777" w:rsidR="009F371E" w:rsidRPr="004E4C71" w:rsidRDefault="009F371E" w:rsidP="009F371E">
                      <w:pPr>
                        <w:spacing w:after="0"/>
                        <w:jc w:val="center"/>
                        <w:rPr>
                          <w:rFonts w:ascii="Lato" w:hAnsi="Lato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75392" behindDoc="0" locked="0" layoutInCell="1" allowOverlap="1" wp14:anchorId="7F2ABEFD" wp14:editId="5E1F2F04">
                <wp:simplePos x="0" y="0"/>
                <wp:positionH relativeFrom="margin">
                  <wp:posOffset>2030425</wp:posOffset>
                </wp:positionH>
                <wp:positionV relativeFrom="paragraph">
                  <wp:posOffset>1585316</wp:posOffset>
                </wp:positionV>
                <wp:extent cx="2501799" cy="1638604"/>
                <wp:effectExtent l="0" t="0" r="13335" b="190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1799" cy="1638604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C8D3EFF" w14:textId="2BA899FD" w:rsidR="00C21C19" w:rsidRDefault="00C21C19" w:rsidP="006E461F">
                            <w:pPr>
                              <w:pStyle w:val="ListNumber"/>
                              <w:spacing w:after="0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 w:rsidRPr="00B07BB4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(D</w:t>
                            </w:r>
                            <w:r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4</w:t>
                            </w:r>
                            <w:r w:rsidRPr="00B07BB4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Does the proposed postponement </w:t>
                            </w:r>
                            <w:r w:rsidR="006E461F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involve a repayment plan with term not exceeding the following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  <w:p w14:paraId="6BE9F46E" w14:textId="77777777" w:rsidR="006E461F" w:rsidRPr="006E461F" w:rsidRDefault="006E461F" w:rsidP="006E461F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0"/>
                              <w:ind w:left="284" w:hanging="284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6E461F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>36 months, for recovery of money amounting to $15,000 or less, or</w:t>
                            </w:r>
                          </w:p>
                          <w:p w14:paraId="09530784" w14:textId="791238CE" w:rsidR="006E461F" w:rsidRPr="006E461F" w:rsidRDefault="006E461F" w:rsidP="006E461F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0"/>
                              <w:ind w:left="284" w:hanging="284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6E461F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>60 months, for recovery of money amounting to more than $15,000</w:t>
                            </w: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but not exceeding $100,000</w:t>
                            </w:r>
                          </w:p>
                          <w:p w14:paraId="7E283E4C" w14:textId="77777777" w:rsidR="006E461F" w:rsidRPr="00A033B6" w:rsidRDefault="006E461F" w:rsidP="00C21C19">
                            <w:pPr>
                              <w:pStyle w:val="ListNumber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F2ABEFD" id="Text Box 3" o:spid="_x0000_s1044" style="position:absolute;margin-left:159.9pt;margin-top:124.85pt;width:197pt;height:129pt;z-index:252475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" fillcolor="#e35205" strokecolor="black [1600]">
                <v:stroke joinstyle="miter"/>
                <v:textbox>
                  <w:txbxContent>
                    <w:p w14:paraId="1C8D3EFF" w14:textId="2BA899FD" w:rsidR="00C21C19" w:rsidRDefault="00C21C19" w:rsidP="006E461F">
                      <w:pPr>
                        <w:pStyle w:val="ListNumber"/>
                        <w:spacing w:after="0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 w:rsidRPr="00B07BB4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(D</w:t>
                      </w:r>
                      <w:r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4</w:t>
                      </w:r>
                      <w:r w:rsidRPr="00B07BB4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 xml:space="preserve"> Does the proposed postponement </w:t>
                      </w:r>
                      <w:r w:rsidR="006E461F">
                        <w:rPr>
                          <w:rFonts w:ascii="Lato" w:hAnsi="Lato"/>
                          <w:sz w:val="20"/>
                          <w:szCs w:val="20"/>
                        </w:rPr>
                        <w:t>involve a repayment plan with term not exceeding the following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>?</w:t>
                      </w:r>
                    </w:p>
                    <w:p w14:paraId="6BE9F46E" w14:textId="77777777" w:rsidR="006E461F" w:rsidRPr="006E461F" w:rsidRDefault="006E461F" w:rsidP="006E461F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spacing w:after="0"/>
                        <w:ind w:left="284" w:hanging="284"/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</w:pPr>
                      <w:r w:rsidRPr="006E461F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>36 months, for recovery of money amounting to $15,000 or less, or</w:t>
                      </w:r>
                    </w:p>
                    <w:p w14:paraId="09530784" w14:textId="791238CE" w:rsidR="006E461F" w:rsidRPr="006E461F" w:rsidRDefault="006E461F" w:rsidP="006E461F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spacing w:after="0"/>
                        <w:ind w:left="284" w:hanging="284"/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</w:pPr>
                      <w:r w:rsidRPr="006E461F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>60 months, for recovery of money amounting to more than $15,000</w:t>
                      </w:r>
                      <w:r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 xml:space="preserve"> but not exceeding $100,000</w:t>
                      </w:r>
                    </w:p>
                    <w:p w14:paraId="7E283E4C" w14:textId="77777777" w:rsidR="006E461F" w:rsidRPr="00A033B6" w:rsidRDefault="006E461F" w:rsidP="00C21C19">
                      <w:pPr>
                        <w:pStyle w:val="ListNumber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5C55A9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07808" behindDoc="0" locked="0" layoutInCell="1" allowOverlap="1" wp14:anchorId="0D6268DA" wp14:editId="726045A4">
                <wp:simplePos x="0" y="0"/>
                <wp:positionH relativeFrom="column">
                  <wp:posOffset>1141095</wp:posOffset>
                </wp:positionH>
                <wp:positionV relativeFrom="paragraph">
                  <wp:posOffset>2733040</wp:posOffset>
                </wp:positionV>
                <wp:extent cx="0" cy="1620000"/>
                <wp:effectExtent l="76200" t="0" r="57150" b="56515"/>
                <wp:wrapNone/>
                <wp:docPr id="64" name="Straight Arrow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200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DBBDE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4" o:spid="_x0000_s1026" type="#_x0000_t32" style="position:absolute;margin-left:89.85pt;margin-top:215.2pt;width:0;height:127.55pt;z-index:2524078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" strokecolor="black [3200]">
                <v:stroke endarrow="block" joinstyle="miter"/>
              </v:shape>
            </w:pict>
          </mc:Fallback>
        </mc:AlternateContent>
      </w:r>
      <w:r w:rsidR="005C55A9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40224" behindDoc="0" locked="0" layoutInCell="1" allowOverlap="1" wp14:anchorId="72996A2D" wp14:editId="6AA237B3">
                <wp:simplePos x="0" y="0"/>
                <wp:positionH relativeFrom="margin">
                  <wp:posOffset>545440</wp:posOffset>
                </wp:positionH>
                <wp:positionV relativeFrom="paragraph">
                  <wp:posOffset>4367758</wp:posOffset>
                </wp:positionV>
                <wp:extent cx="3990975" cy="565937"/>
                <wp:effectExtent l="0" t="0" r="28575" b="24765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90975" cy="565937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AB4E4EC" w14:textId="0C4E26DA" w:rsidR="00A033B6" w:rsidRPr="00104E3A" w:rsidRDefault="00B07BB4" w:rsidP="00A033B6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 w:rsidRPr="00B07BB4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(A</w:t>
                            </w:r>
                            <w:r w:rsidR="00C06878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2</w:t>
                            </w:r>
                            <w:r w:rsidRPr="00B07BB4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53034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Seek approval</w:t>
                            </w:r>
                            <w:r w:rsidR="00A033B6" w:rsidRPr="0037702B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B032B0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from </w:t>
                            </w:r>
                            <w:r w:rsidR="003D238B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the </w:t>
                            </w:r>
                            <w:r w:rsidR="00B032B0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delegate in accordance</w:t>
                            </w:r>
                            <w:r w:rsidR="00A033B6" w:rsidRPr="0037702B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with </w:t>
                            </w:r>
                            <w:r w:rsidR="00553034" w:rsidRPr="0058688D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>the TD</w:t>
                            </w:r>
                            <w:r w:rsidR="009D3312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.</w:t>
                            </w:r>
                            <w:r w:rsidR="00553034" w:rsidRPr="00573F6F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2996A2D" id="Text Box 37" o:spid="_x0000_s1045" style="position:absolute;margin-left:42.95pt;margin-top:343.9pt;width:314.25pt;height:44.55pt;z-index:252340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" fillcolor="#002060" strokecolor="black [1600]">
                <v:stroke joinstyle="miter"/>
                <v:textbox>
                  <w:txbxContent>
                    <w:p w14:paraId="4AB4E4EC" w14:textId="0C4E26DA" w:rsidR="00A033B6" w:rsidRPr="00104E3A" w:rsidRDefault="00B07BB4" w:rsidP="00A033B6">
                      <w:pPr>
                        <w:spacing w:after="0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 w:rsidRPr="00B07BB4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(A</w:t>
                      </w:r>
                      <w:r w:rsidR="00C06878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2</w:t>
                      </w:r>
                      <w:r w:rsidRPr="00B07BB4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 xml:space="preserve"> </w:t>
                      </w:r>
                      <w:r w:rsidR="00553034">
                        <w:rPr>
                          <w:rFonts w:ascii="Lato" w:hAnsi="Lato"/>
                          <w:sz w:val="20"/>
                          <w:szCs w:val="20"/>
                        </w:rPr>
                        <w:t>Seek approval</w:t>
                      </w:r>
                      <w:r w:rsidR="00A033B6" w:rsidRPr="0037702B">
                        <w:rPr>
                          <w:rFonts w:ascii="Lato" w:hAnsi="Lato"/>
                          <w:sz w:val="20"/>
                          <w:szCs w:val="20"/>
                        </w:rPr>
                        <w:t xml:space="preserve"> </w:t>
                      </w:r>
                      <w:r w:rsidR="00B032B0">
                        <w:rPr>
                          <w:rFonts w:ascii="Lato" w:hAnsi="Lato"/>
                          <w:sz w:val="20"/>
                          <w:szCs w:val="20"/>
                        </w:rPr>
                        <w:t xml:space="preserve">from </w:t>
                      </w:r>
                      <w:r w:rsidR="003D238B">
                        <w:rPr>
                          <w:rFonts w:ascii="Lato" w:hAnsi="Lato"/>
                          <w:sz w:val="20"/>
                          <w:szCs w:val="20"/>
                        </w:rPr>
                        <w:t xml:space="preserve">the </w:t>
                      </w:r>
                      <w:r w:rsidR="00B032B0">
                        <w:rPr>
                          <w:rFonts w:ascii="Lato" w:hAnsi="Lato"/>
                          <w:sz w:val="20"/>
                          <w:szCs w:val="20"/>
                        </w:rPr>
                        <w:t>delegate in accordance</w:t>
                      </w:r>
                      <w:r w:rsidR="00A033B6" w:rsidRPr="0037702B">
                        <w:rPr>
                          <w:rFonts w:ascii="Lato" w:hAnsi="Lato"/>
                          <w:sz w:val="20"/>
                          <w:szCs w:val="20"/>
                        </w:rPr>
                        <w:t xml:space="preserve"> with </w:t>
                      </w:r>
                      <w:r w:rsidR="00553034" w:rsidRPr="0058688D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>the TD</w:t>
                      </w:r>
                      <w:r w:rsidR="009D3312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.</w:t>
                      </w:r>
                      <w:r w:rsidR="00553034" w:rsidRPr="00573F6F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203B56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48416" behindDoc="0" locked="0" layoutInCell="1" allowOverlap="1" wp14:anchorId="4DD074AF" wp14:editId="46509E04">
                <wp:simplePos x="0" y="0"/>
                <wp:positionH relativeFrom="margin">
                  <wp:posOffset>5153660</wp:posOffset>
                </wp:positionH>
                <wp:positionV relativeFrom="paragraph">
                  <wp:posOffset>4504690</wp:posOffset>
                </wp:positionV>
                <wp:extent cx="3648075" cy="425450"/>
                <wp:effectExtent l="0" t="0" r="28575" b="1270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48075" cy="42545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3A726FB" w14:textId="5F7A3E1E" w:rsidR="00553034" w:rsidRPr="00104E3A" w:rsidRDefault="00B07BB4" w:rsidP="00553034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 w:rsidRPr="00B07BB4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="00C06878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3</w:t>
                            </w:r>
                            <w:r w:rsidRPr="00B07BB4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53034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Seek approval</w:t>
                            </w:r>
                            <w:r w:rsidR="00553034" w:rsidRPr="0037702B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B032B0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from </w:t>
                            </w:r>
                            <w:r w:rsidR="003D238B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the </w:t>
                            </w:r>
                            <w:r w:rsidR="00B032B0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delegate in </w:t>
                            </w:r>
                            <w:r w:rsidR="00203B56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accordance </w:t>
                            </w:r>
                            <w:r w:rsidR="00553034" w:rsidRPr="0037702B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with</w:t>
                            </w:r>
                            <w:r w:rsidR="009D3312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the TD</w:t>
                            </w:r>
                            <w:r w:rsidR="00553034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DD074AF" id="Text Box 45" o:spid="_x0000_s1046" style="position:absolute;margin-left:405.8pt;margin-top:354.7pt;width:287.25pt;height:33.5pt;z-index:25234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" fillcolor="#002060" strokecolor="black [1600]">
                <v:stroke joinstyle="miter"/>
                <v:textbox>
                  <w:txbxContent>
                    <w:p w14:paraId="53A726FB" w14:textId="5F7A3E1E" w:rsidR="00553034" w:rsidRPr="00104E3A" w:rsidRDefault="00B07BB4" w:rsidP="00553034">
                      <w:pPr>
                        <w:spacing w:after="0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 w:rsidRPr="00B07BB4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(</w:t>
                      </w:r>
                      <w:r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A</w:t>
                      </w:r>
                      <w:r w:rsidR="00C06878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3</w:t>
                      </w:r>
                      <w:r w:rsidRPr="00B07BB4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 xml:space="preserve"> </w:t>
                      </w:r>
                      <w:r w:rsidR="00553034">
                        <w:rPr>
                          <w:rFonts w:ascii="Lato" w:hAnsi="Lato"/>
                          <w:sz w:val="20"/>
                          <w:szCs w:val="20"/>
                        </w:rPr>
                        <w:t>Seek approval</w:t>
                      </w:r>
                      <w:r w:rsidR="00553034" w:rsidRPr="0037702B">
                        <w:rPr>
                          <w:rFonts w:ascii="Lato" w:hAnsi="Lato"/>
                          <w:sz w:val="20"/>
                          <w:szCs w:val="20"/>
                        </w:rPr>
                        <w:t xml:space="preserve"> </w:t>
                      </w:r>
                      <w:r w:rsidR="00B032B0">
                        <w:rPr>
                          <w:rFonts w:ascii="Lato" w:hAnsi="Lato"/>
                          <w:sz w:val="20"/>
                          <w:szCs w:val="20"/>
                        </w:rPr>
                        <w:t xml:space="preserve">from </w:t>
                      </w:r>
                      <w:r w:rsidR="003D238B">
                        <w:rPr>
                          <w:rFonts w:ascii="Lato" w:hAnsi="Lato"/>
                          <w:sz w:val="20"/>
                          <w:szCs w:val="20"/>
                        </w:rPr>
                        <w:t xml:space="preserve">the </w:t>
                      </w:r>
                      <w:r w:rsidR="00B032B0">
                        <w:rPr>
                          <w:rFonts w:ascii="Lato" w:hAnsi="Lato"/>
                          <w:sz w:val="20"/>
                          <w:szCs w:val="20"/>
                        </w:rPr>
                        <w:t xml:space="preserve">delegate in </w:t>
                      </w:r>
                      <w:r w:rsidR="00203B56">
                        <w:rPr>
                          <w:rFonts w:ascii="Lato" w:hAnsi="Lato"/>
                          <w:sz w:val="20"/>
                          <w:szCs w:val="20"/>
                        </w:rPr>
                        <w:t xml:space="preserve">accordance </w:t>
                      </w:r>
                      <w:r w:rsidR="00553034" w:rsidRPr="0037702B">
                        <w:rPr>
                          <w:rFonts w:ascii="Lato" w:hAnsi="Lato"/>
                          <w:sz w:val="20"/>
                          <w:szCs w:val="20"/>
                        </w:rPr>
                        <w:t>with</w:t>
                      </w:r>
                      <w:r w:rsidR="009D3312">
                        <w:rPr>
                          <w:rFonts w:ascii="Lato" w:hAnsi="Lato"/>
                          <w:sz w:val="20"/>
                          <w:szCs w:val="20"/>
                        </w:rPr>
                        <w:t xml:space="preserve"> the TD</w:t>
                      </w:r>
                      <w:r w:rsidR="00553034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D3072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95872" behindDoc="0" locked="0" layoutInCell="1" allowOverlap="1" wp14:anchorId="2F85761A" wp14:editId="61FB6051">
                <wp:simplePos x="0" y="0"/>
                <wp:positionH relativeFrom="margin">
                  <wp:posOffset>7831379</wp:posOffset>
                </wp:positionH>
                <wp:positionV relativeFrom="paragraph">
                  <wp:posOffset>1512163</wp:posOffset>
                </wp:positionV>
                <wp:extent cx="1215390" cy="1360627"/>
                <wp:effectExtent l="0" t="0" r="22860" b="1143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5390" cy="1360627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D50141B" w14:textId="77777777" w:rsidR="00044041" w:rsidRPr="00A033B6" w:rsidRDefault="00044041" w:rsidP="00044041">
                            <w:pPr>
                              <w:pStyle w:val="ListNumber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 w:rsidRPr="00B07BB4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(D</w:t>
                            </w:r>
                            <w:r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4</w:t>
                            </w:r>
                            <w:r w:rsidRPr="00B07BB4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Does the term of proposed postponement exceed 12 months from the due date?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F85761A" id="Text Box 32" o:spid="_x0000_s1047" style="position:absolute;margin-left:616.65pt;margin-top:119.05pt;width:95.7pt;height:107.15pt;z-index:252495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" fillcolor="#e35205" strokecolor="black [1600]">
                <v:stroke joinstyle="miter"/>
                <v:textbox>
                  <w:txbxContent>
                    <w:p w14:paraId="7D50141B" w14:textId="77777777" w:rsidR="00044041" w:rsidRPr="00A033B6" w:rsidRDefault="00044041" w:rsidP="00044041">
                      <w:pPr>
                        <w:pStyle w:val="ListNumber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 w:rsidRPr="00B07BB4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(D</w:t>
                      </w:r>
                      <w:r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4</w:t>
                      </w:r>
                      <w:r w:rsidRPr="00B07BB4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 xml:space="preserve"> Does the term of proposed postponement exceed 12 months from the due date?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44041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504064" behindDoc="0" locked="0" layoutInCell="1" allowOverlap="1" wp14:anchorId="077BB9C0" wp14:editId="705D52CF">
                <wp:simplePos x="0" y="0"/>
                <wp:positionH relativeFrom="column">
                  <wp:posOffset>7556500</wp:posOffset>
                </wp:positionH>
                <wp:positionV relativeFrom="paragraph">
                  <wp:posOffset>1780540</wp:posOffset>
                </wp:positionV>
                <wp:extent cx="448573" cy="276225"/>
                <wp:effectExtent l="0" t="0" r="0" b="0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8573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6F109D" w14:textId="77777777" w:rsidR="00044041" w:rsidRPr="00242A31" w:rsidRDefault="00044041" w:rsidP="00044041">
                            <w:pPr>
                              <w:spacing w:after="0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7BB9C0" id="Text Box 47" o:spid="_x0000_s1048" type="#_x0000_t202" style="position:absolute;margin-left:595pt;margin-top:140.2pt;width:35.3pt;height:21.75pt;z-index:25250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" filled="f" stroked="f" strokeweight=".5pt">
                <v:textbox>
                  <w:txbxContent>
                    <w:p w14:paraId="786F109D" w14:textId="77777777" w:rsidR="00044041" w:rsidRPr="00242A31" w:rsidRDefault="00044041" w:rsidP="00044041">
                      <w:pPr>
                        <w:spacing w:after="0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 w:cs="Arial"/>
                          <w:sz w:val="20"/>
                          <w:szCs w:val="20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 w:rsidR="00044041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502016" behindDoc="0" locked="0" layoutInCell="1" allowOverlap="1" wp14:anchorId="44673BA3" wp14:editId="194974D9">
                <wp:simplePos x="0" y="0"/>
                <wp:positionH relativeFrom="column">
                  <wp:posOffset>8119110</wp:posOffset>
                </wp:positionH>
                <wp:positionV relativeFrom="paragraph">
                  <wp:posOffset>2828290</wp:posOffset>
                </wp:positionV>
                <wp:extent cx="554990" cy="285750"/>
                <wp:effectExtent l="0" t="0" r="0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990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31845D" w14:textId="77777777" w:rsidR="00044041" w:rsidRPr="00242A31" w:rsidRDefault="00044041" w:rsidP="00044041">
                            <w:pPr>
                              <w:spacing w:after="0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 w:rsidRPr="00242A31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673BA3" id="Text Box 38" o:spid="_x0000_s1049" type="#_x0000_t202" style="position:absolute;margin-left:639.3pt;margin-top:222.7pt;width:43.7pt;height:22.5pt;z-index:25250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" filled="f" stroked="f" strokeweight=".5pt">
                <v:textbox>
                  <w:txbxContent>
                    <w:p w14:paraId="4F31845D" w14:textId="77777777" w:rsidR="00044041" w:rsidRPr="00242A31" w:rsidRDefault="00044041" w:rsidP="00044041">
                      <w:pPr>
                        <w:spacing w:after="0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 w:rsidRPr="00242A31">
                        <w:rPr>
                          <w:rFonts w:ascii="Lato" w:hAnsi="Lato" w:cs="Arial"/>
                          <w:sz w:val="20"/>
                          <w:szCs w:val="20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 w:rsidR="00044041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99968" behindDoc="0" locked="0" layoutInCell="1" allowOverlap="1" wp14:anchorId="51868555" wp14:editId="35C61D0A">
                <wp:simplePos x="0" y="0"/>
                <wp:positionH relativeFrom="column">
                  <wp:posOffset>8452485</wp:posOffset>
                </wp:positionH>
                <wp:positionV relativeFrom="paragraph">
                  <wp:posOffset>2870200</wp:posOffset>
                </wp:positionV>
                <wp:extent cx="0" cy="1620000"/>
                <wp:effectExtent l="76200" t="0" r="57150" b="56515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200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E1E1ED" id="Straight Arrow Connector 36" o:spid="_x0000_s1026" type="#_x0000_t32" style="position:absolute;margin-left:665.55pt;margin-top:226pt;width:0;height:127.55pt;z-index:252499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" strokecolor="black [3200]">
                <v:stroke endarrow="block" joinstyle="miter"/>
              </v:shape>
            </w:pict>
          </mc:Fallback>
        </mc:AlternateContent>
      </w:r>
      <w:r w:rsidR="00044041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97920" behindDoc="0" locked="0" layoutInCell="1" allowOverlap="1" wp14:anchorId="28E3AE18" wp14:editId="5EA0B8D7">
                <wp:simplePos x="0" y="0"/>
                <wp:positionH relativeFrom="margin">
                  <wp:posOffset>7614285</wp:posOffset>
                </wp:positionH>
                <wp:positionV relativeFrom="paragraph">
                  <wp:posOffset>1761490</wp:posOffset>
                </wp:positionV>
                <wp:extent cx="216000" cy="0"/>
                <wp:effectExtent l="38100" t="76200" r="0" b="95250"/>
                <wp:wrapNone/>
                <wp:docPr id="35" name="Straight Arrow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0" y="0"/>
                          <a:ext cx="216000" cy="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DB8043" id="Straight Arrow Connector 35" o:spid="_x0000_s1026" type="#_x0000_t32" style="position:absolute;margin-left:599.55pt;margin-top:138.7pt;width:17pt;height:0;rotation:180;z-index:252497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" strokecolor="black [3200]">
                <v:stroke endarrow="block" joinstyle="miter"/>
                <w10:wrap anchorx="margin"/>
              </v:shape>
            </w:pict>
          </mc:Fallback>
        </mc:AlternateContent>
      </w:r>
      <w:r w:rsidR="00044041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67200" behindDoc="0" locked="0" layoutInCell="1" allowOverlap="1" wp14:anchorId="11306A04" wp14:editId="2EB79A2A">
                <wp:simplePos x="0" y="0"/>
                <wp:positionH relativeFrom="margin">
                  <wp:posOffset>5156836</wp:posOffset>
                </wp:positionH>
                <wp:positionV relativeFrom="paragraph">
                  <wp:posOffset>1494790</wp:posOffset>
                </wp:positionV>
                <wp:extent cx="2457450" cy="448310"/>
                <wp:effectExtent l="0" t="0" r="19050" b="2794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7450" cy="44831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38EDFCB" w14:textId="5A9FB21E" w:rsidR="005E39D5" w:rsidRPr="00CA26D7" w:rsidRDefault="00B07BB4" w:rsidP="00A22DF9">
                            <w:pPr>
                              <w:pStyle w:val="ListNumber"/>
                              <w:spacing w:after="0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 w:rsidRPr="00B07BB4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(D</w:t>
                            </w:r>
                            <w:r w:rsidR="00C06878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6</w:t>
                            </w:r>
                            <w:r w:rsidRPr="00B07BB4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22DF9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Does the </w:t>
                            </w:r>
                            <w:r w:rsidR="009D3312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proposed </w:t>
                            </w:r>
                            <w:r w:rsidR="00A22DF9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postponement meet </w:t>
                            </w:r>
                            <w:r w:rsidR="00A22DF9" w:rsidRPr="0086467E">
                              <w:rPr>
                                <w:rFonts w:ascii="Lato" w:hAnsi="Lato"/>
                                <w:sz w:val="20"/>
                                <w:szCs w:val="20"/>
                                <w:u w:val="single"/>
                              </w:rPr>
                              <w:t>all</w:t>
                            </w:r>
                            <w:r w:rsidR="00A22DF9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of the following criteria? </w:t>
                            </w:r>
                          </w:p>
                          <w:p w14:paraId="0C8C14EE" w14:textId="77777777" w:rsidR="00C0664C" w:rsidRPr="00CA26D7" w:rsidRDefault="00C0664C" w:rsidP="00C0664C">
                            <w:pPr>
                              <w:pStyle w:val="ListNumb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</w:p>
                          <w:p w14:paraId="750BA65B" w14:textId="77777777" w:rsidR="005E39D5" w:rsidRPr="004E4C71" w:rsidRDefault="005E39D5" w:rsidP="005E39D5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1306A04" id="Text Box 41" o:spid="_x0000_s1050" style="position:absolute;margin-left:406.05pt;margin-top:117.7pt;width:193.5pt;height:35.3pt;z-index:252467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" fillcolor="#e35205" strokecolor="black [1600]">
                <v:stroke joinstyle="miter"/>
                <v:textbox>
                  <w:txbxContent>
                    <w:p w14:paraId="538EDFCB" w14:textId="5A9FB21E" w:rsidR="005E39D5" w:rsidRPr="00CA26D7" w:rsidRDefault="00B07BB4" w:rsidP="00A22DF9">
                      <w:pPr>
                        <w:pStyle w:val="ListNumber"/>
                        <w:spacing w:after="0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 w:rsidRPr="00B07BB4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(D</w:t>
                      </w:r>
                      <w:r w:rsidR="00C06878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6</w:t>
                      </w:r>
                      <w:r w:rsidRPr="00B07BB4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 xml:space="preserve"> </w:t>
                      </w:r>
                      <w:r w:rsidR="00A22DF9">
                        <w:rPr>
                          <w:rFonts w:ascii="Lato" w:hAnsi="Lato"/>
                          <w:sz w:val="20"/>
                          <w:szCs w:val="20"/>
                        </w:rPr>
                        <w:t xml:space="preserve">Does the </w:t>
                      </w:r>
                      <w:r w:rsidR="009D3312">
                        <w:rPr>
                          <w:rFonts w:ascii="Lato" w:hAnsi="Lato"/>
                          <w:sz w:val="20"/>
                          <w:szCs w:val="20"/>
                        </w:rPr>
                        <w:t xml:space="preserve">proposed </w:t>
                      </w:r>
                      <w:r w:rsidR="00A22DF9">
                        <w:rPr>
                          <w:rFonts w:ascii="Lato" w:hAnsi="Lato"/>
                          <w:sz w:val="20"/>
                          <w:szCs w:val="20"/>
                        </w:rPr>
                        <w:t xml:space="preserve">postponement meet </w:t>
                      </w:r>
                      <w:r w:rsidR="00A22DF9" w:rsidRPr="0086467E">
                        <w:rPr>
                          <w:rFonts w:ascii="Lato" w:hAnsi="Lato"/>
                          <w:sz w:val="20"/>
                          <w:szCs w:val="20"/>
                          <w:u w:val="single"/>
                        </w:rPr>
                        <w:t>all</w:t>
                      </w:r>
                      <w:r w:rsidR="00A22DF9">
                        <w:rPr>
                          <w:rFonts w:ascii="Lato" w:hAnsi="Lato"/>
                          <w:sz w:val="20"/>
                          <w:szCs w:val="20"/>
                        </w:rPr>
                        <w:t xml:space="preserve"> of the following criteria? </w:t>
                      </w:r>
                    </w:p>
                    <w:p w14:paraId="0C8C14EE" w14:textId="77777777" w:rsidR="00C0664C" w:rsidRPr="00CA26D7" w:rsidRDefault="00C0664C" w:rsidP="00C0664C">
                      <w:pPr>
                        <w:pStyle w:val="ListNumb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</w:p>
                    <w:p w14:paraId="750BA65B" w14:textId="77777777" w:rsidR="005E39D5" w:rsidRPr="004E4C71" w:rsidRDefault="005E39D5" w:rsidP="005E39D5">
                      <w:pPr>
                        <w:spacing w:after="0"/>
                        <w:jc w:val="center"/>
                        <w:rPr>
                          <w:rFonts w:ascii="Lato" w:hAnsi="Lato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44041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68896" behindDoc="0" locked="0" layoutInCell="1" allowOverlap="1" wp14:anchorId="00335F2C" wp14:editId="2DD7B4E7">
                <wp:simplePos x="0" y="0"/>
                <wp:positionH relativeFrom="column">
                  <wp:posOffset>6182995</wp:posOffset>
                </wp:positionH>
                <wp:positionV relativeFrom="paragraph">
                  <wp:posOffset>4242435</wp:posOffset>
                </wp:positionV>
                <wp:extent cx="554990" cy="295275"/>
                <wp:effectExtent l="0" t="0" r="0" b="0"/>
                <wp:wrapNone/>
                <wp:docPr id="66" name="Text Box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99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217393" w14:textId="77777777" w:rsidR="00242A31" w:rsidRPr="00242A31" w:rsidRDefault="00242A31" w:rsidP="00242A31">
                            <w:pPr>
                              <w:spacing w:after="0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335F2C" id="Text Box 66" o:spid="_x0000_s1051" type="#_x0000_t202" style="position:absolute;margin-left:486.85pt;margin-top:334.05pt;width:43.7pt;height:23.25pt;z-index:25236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" filled="f" stroked="f" strokeweight=".5pt">
                <v:textbox>
                  <w:txbxContent>
                    <w:p w14:paraId="08217393" w14:textId="77777777" w:rsidR="00242A31" w:rsidRPr="00242A31" w:rsidRDefault="00242A31" w:rsidP="00242A31">
                      <w:pPr>
                        <w:spacing w:after="0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 w:cs="Arial"/>
                          <w:sz w:val="20"/>
                          <w:szCs w:val="20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 w:rsidR="00044041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66176" behindDoc="0" locked="0" layoutInCell="1" allowOverlap="1" wp14:anchorId="4C7FDE1B" wp14:editId="06D39EC5">
                <wp:simplePos x="0" y="0"/>
                <wp:positionH relativeFrom="column">
                  <wp:posOffset>5156835</wp:posOffset>
                </wp:positionH>
                <wp:positionV relativeFrom="paragraph">
                  <wp:posOffset>1761490</wp:posOffset>
                </wp:positionV>
                <wp:extent cx="2457450" cy="2476500"/>
                <wp:effectExtent l="0" t="0" r="19050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7450" cy="2476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DE6A84" w14:textId="77777777" w:rsidR="00CA7C6A" w:rsidRDefault="00CA7C6A" w:rsidP="0086467E">
                            <w:pPr>
                              <w:spacing w:after="0"/>
                              <w:rPr>
                                <w:rFonts w:ascii="Lato" w:hAnsi="Lato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236A47D6" w14:textId="77777777" w:rsidR="000D3072" w:rsidRPr="00A41738" w:rsidRDefault="000D3072" w:rsidP="006E461F">
                            <w:pPr>
                              <w:pStyle w:val="ListNumber"/>
                              <w:numPr>
                                <w:ilvl w:val="0"/>
                                <w:numId w:val="13"/>
                              </w:numPr>
                              <w:spacing w:after="0"/>
                              <w:ind w:left="284" w:hanging="284"/>
                              <w:rPr>
                                <w:rFonts w:ascii="Lato" w:hAnsi="Lato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A41738">
                              <w:rPr>
                                <w:rFonts w:ascii="Lato" w:hAnsi="Lato"/>
                                <w:color w:val="000000" w:themeColor="text1"/>
                                <w:sz w:val="18"/>
                                <w:szCs w:val="18"/>
                              </w:rPr>
                              <w:t>value of public property does not exceed $100,000</w:t>
                            </w:r>
                          </w:p>
                          <w:p w14:paraId="272690E0" w14:textId="3B81202F" w:rsidR="00A22DF9" w:rsidRPr="00A41738" w:rsidRDefault="00A22DF9" w:rsidP="006E461F">
                            <w:pPr>
                              <w:pStyle w:val="ListNumber"/>
                              <w:numPr>
                                <w:ilvl w:val="0"/>
                                <w:numId w:val="13"/>
                              </w:numPr>
                              <w:spacing w:after="0"/>
                              <w:ind w:left="284" w:hanging="284"/>
                              <w:rPr>
                                <w:rFonts w:ascii="Lato" w:hAnsi="Lato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A41738">
                              <w:rPr>
                                <w:rFonts w:ascii="Lato" w:hAnsi="Lato"/>
                                <w:color w:val="000000" w:themeColor="text1"/>
                                <w:sz w:val="18"/>
                                <w:szCs w:val="18"/>
                              </w:rPr>
                              <w:t>debtor unable to provide property due to one of the following unforeseen circumstance</w:t>
                            </w:r>
                            <w:r w:rsidR="00E7282B">
                              <w:rPr>
                                <w:rFonts w:ascii="Lato" w:hAnsi="Lato"/>
                                <w:color w:val="000000" w:themeColor="text1"/>
                                <w:sz w:val="18"/>
                                <w:szCs w:val="18"/>
                              </w:rPr>
                              <w:t>s</w:t>
                            </w:r>
                            <w:r w:rsidR="00B17774">
                              <w:rPr>
                                <w:rFonts w:ascii="Lato" w:hAnsi="Lato"/>
                                <w:color w:val="000000" w:themeColor="text1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14:paraId="0D90A3C4" w14:textId="77777777" w:rsidR="00A22DF9" w:rsidRPr="00A41738" w:rsidRDefault="00A22DF9" w:rsidP="006E461F">
                            <w:pPr>
                              <w:pStyle w:val="ListNumber"/>
                              <w:numPr>
                                <w:ilvl w:val="0"/>
                                <w:numId w:val="14"/>
                              </w:numPr>
                              <w:spacing w:after="0"/>
                              <w:ind w:left="426" w:hanging="66"/>
                              <w:rPr>
                                <w:rFonts w:ascii="Lato" w:hAnsi="Lato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A41738">
                              <w:rPr>
                                <w:rFonts w:ascii="Lato" w:hAnsi="Lato"/>
                                <w:color w:val="000000" w:themeColor="text1"/>
                                <w:sz w:val="18"/>
                                <w:szCs w:val="18"/>
                              </w:rPr>
                              <w:t>major disaster</w:t>
                            </w:r>
                          </w:p>
                          <w:p w14:paraId="00E74723" w14:textId="064DBE1A" w:rsidR="00A22DF9" w:rsidRPr="00A41738" w:rsidRDefault="00A22DF9" w:rsidP="006E461F">
                            <w:pPr>
                              <w:pStyle w:val="ListNumber"/>
                              <w:numPr>
                                <w:ilvl w:val="0"/>
                                <w:numId w:val="14"/>
                              </w:numPr>
                              <w:spacing w:after="0"/>
                              <w:ind w:left="426" w:hanging="66"/>
                              <w:rPr>
                                <w:rFonts w:ascii="Lato" w:hAnsi="Lato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A41738">
                              <w:rPr>
                                <w:rFonts w:ascii="Lato" w:hAnsi="Lato"/>
                                <w:color w:val="000000" w:themeColor="text1"/>
                                <w:sz w:val="18"/>
                                <w:szCs w:val="18"/>
                              </w:rPr>
                              <w:t>criminal act that caused damage or loss of public property</w:t>
                            </w:r>
                          </w:p>
                          <w:p w14:paraId="43A0AE48" w14:textId="0663C022" w:rsidR="00A22DF9" w:rsidRPr="00A41738" w:rsidRDefault="00A22DF9" w:rsidP="006E461F">
                            <w:pPr>
                              <w:pStyle w:val="ListNumber"/>
                              <w:numPr>
                                <w:ilvl w:val="0"/>
                                <w:numId w:val="14"/>
                              </w:numPr>
                              <w:ind w:left="426" w:hanging="66"/>
                              <w:rPr>
                                <w:rFonts w:ascii="Lato" w:hAnsi="Lato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A41738">
                              <w:rPr>
                                <w:rFonts w:ascii="Lato" w:hAnsi="Lato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supply chain issues that are out of </w:t>
                            </w:r>
                            <w:r w:rsidR="000A1D4D">
                              <w:rPr>
                                <w:rFonts w:ascii="Lato" w:hAnsi="Lato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the </w:t>
                            </w:r>
                            <w:r w:rsidRPr="00A41738">
                              <w:rPr>
                                <w:rFonts w:ascii="Lato" w:hAnsi="Lato"/>
                                <w:color w:val="000000" w:themeColor="text1"/>
                                <w:sz w:val="18"/>
                                <w:szCs w:val="18"/>
                              </w:rPr>
                              <w:t>debtor’s control</w:t>
                            </w:r>
                          </w:p>
                          <w:p w14:paraId="3B2B8608" w14:textId="0A368650" w:rsidR="0086467E" w:rsidRPr="00A41738" w:rsidRDefault="0086467E" w:rsidP="006E461F">
                            <w:pPr>
                              <w:pStyle w:val="ListNumber"/>
                              <w:numPr>
                                <w:ilvl w:val="0"/>
                                <w:numId w:val="13"/>
                              </w:numPr>
                              <w:spacing w:after="0"/>
                              <w:ind w:left="284" w:hanging="284"/>
                              <w:rPr>
                                <w:rFonts w:ascii="Lato" w:hAnsi="Lato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A41738">
                              <w:rPr>
                                <w:rFonts w:ascii="Lato" w:hAnsi="Lato"/>
                                <w:color w:val="000000" w:themeColor="text1"/>
                                <w:sz w:val="18"/>
                                <w:szCs w:val="18"/>
                              </w:rPr>
                              <w:t>term of postponement does not exceed 18 months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7FDE1B" id="Rectangle 6" o:spid="_x0000_s1052" style="position:absolute;margin-left:406.05pt;margin-top:138.7pt;width:193.5pt;height:195pt;z-index:25246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" fillcolor="white [3212]" strokecolor="black [3213]" strokeweight="1pt">
                <v:textbox>
                  <w:txbxContent>
                    <w:p w14:paraId="31DE6A84" w14:textId="77777777" w:rsidR="00CA7C6A" w:rsidRDefault="00CA7C6A" w:rsidP="0086467E">
                      <w:pPr>
                        <w:spacing w:after="0"/>
                        <w:rPr>
                          <w:rFonts w:ascii="Lato" w:hAnsi="Lato"/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236A47D6" w14:textId="77777777" w:rsidR="000D3072" w:rsidRPr="00A41738" w:rsidRDefault="000D3072" w:rsidP="006E461F">
                      <w:pPr>
                        <w:pStyle w:val="ListNumber"/>
                        <w:numPr>
                          <w:ilvl w:val="0"/>
                          <w:numId w:val="13"/>
                        </w:numPr>
                        <w:spacing w:after="0"/>
                        <w:ind w:left="284" w:hanging="284"/>
                        <w:rPr>
                          <w:rFonts w:ascii="Lato" w:hAnsi="Lato"/>
                          <w:color w:val="000000" w:themeColor="text1"/>
                          <w:sz w:val="18"/>
                          <w:szCs w:val="18"/>
                        </w:rPr>
                      </w:pPr>
                      <w:r w:rsidRPr="00A41738">
                        <w:rPr>
                          <w:rFonts w:ascii="Lato" w:hAnsi="Lato"/>
                          <w:color w:val="000000" w:themeColor="text1"/>
                          <w:sz w:val="18"/>
                          <w:szCs w:val="18"/>
                        </w:rPr>
                        <w:t>value of public property does not exceed $100,000</w:t>
                      </w:r>
                    </w:p>
                    <w:p w14:paraId="272690E0" w14:textId="3B81202F" w:rsidR="00A22DF9" w:rsidRPr="00A41738" w:rsidRDefault="00A22DF9" w:rsidP="006E461F">
                      <w:pPr>
                        <w:pStyle w:val="ListNumber"/>
                        <w:numPr>
                          <w:ilvl w:val="0"/>
                          <w:numId w:val="13"/>
                        </w:numPr>
                        <w:spacing w:after="0"/>
                        <w:ind w:left="284" w:hanging="284"/>
                        <w:rPr>
                          <w:rFonts w:ascii="Lato" w:hAnsi="Lato"/>
                          <w:color w:val="000000" w:themeColor="text1"/>
                          <w:sz w:val="18"/>
                          <w:szCs w:val="18"/>
                        </w:rPr>
                      </w:pPr>
                      <w:r w:rsidRPr="00A41738">
                        <w:rPr>
                          <w:rFonts w:ascii="Lato" w:hAnsi="Lato"/>
                          <w:color w:val="000000" w:themeColor="text1"/>
                          <w:sz w:val="18"/>
                          <w:szCs w:val="18"/>
                        </w:rPr>
                        <w:t>debtor unable to provide property due to one of the following unforeseen circumstance</w:t>
                      </w:r>
                      <w:r w:rsidR="00E7282B">
                        <w:rPr>
                          <w:rFonts w:ascii="Lato" w:hAnsi="Lato"/>
                          <w:color w:val="000000" w:themeColor="text1"/>
                          <w:sz w:val="18"/>
                          <w:szCs w:val="18"/>
                        </w:rPr>
                        <w:t>s</w:t>
                      </w:r>
                      <w:r w:rsidR="00B17774">
                        <w:rPr>
                          <w:rFonts w:ascii="Lato" w:hAnsi="Lato"/>
                          <w:color w:val="000000" w:themeColor="text1"/>
                          <w:sz w:val="18"/>
                          <w:szCs w:val="18"/>
                        </w:rPr>
                        <w:t>:</w:t>
                      </w:r>
                    </w:p>
                    <w:p w14:paraId="0D90A3C4" w14:textId="77777777" w:rsidR="00A22DF9" w:rsidRPr="00A41738" w:rsidRDefault="00A22DF9" w:rsidP="006E461F">
                      <w:pPr>
                        <w:pStyle w:val="ListNumber"/>
                        <w:numPr>
                          <w:ilvl w:val="0"/>
                          <w:numId w:val="14"/>
                        </w:numPr>
                        <w:spacing w:after="0"/>
                        <w:ind w:left="426" w:hanging="66"/>
                        <w:rPr>
                          <w:rFonts w:ascii="Lato" w:hAnsi="Lato"/>
                          <w:color w:val="000000" w:themeColor="text1"/>
                          <w:sz w:val="18"/>
                          <w:szCs w:val="18"/>
                        </w:rPr>
                      </w:pPr>
                      <w:r w:rsidRPr="00A41738">
                        <w:rPr>
                          <w:rFonts w:ascii="Lato" w:hAnsi="Lato"/>
                          <w:color w:val="000000" w:themeColor="text1"/>
                          <w:sz w:val="18"/>
                          <w:szCs w:val="18"/>
                        </w:rPr>
                        <w:t>major disaster</w:t>
                      </w:r>
                    </w:p>
                    <w:p w14:paraId="00E74723" w14:textId="064DBE1A" w:rsidR="00A22DF9" w:rsidRPr="00A41738" w:rsidRDefault="00A22DF9" w:rsidP="006E461F">
                      <w:pPr>
                        <w:pStyle w:val="ListNumber"/>
                        <w:numPr>
                          <w:ilvl w:val="0"/>
                          <w:numId w:val="14"/>
                        </w:numPr>
                        <w:spacing w:after="0"/>
                        <w:ind w:left="426" w:hanging="66"/>
                        <w:rPr>
                          <w:rFonts w:ascii="Lato" w:hAnsi="Lato"/>
                          <w:color w:val="000000" w:themeColor="text1"/>
                          <w:sz w:val="18"/>
                          <w:szCs w:val="18"/>
                        </w:rPr>
                      </w:pPr>
                      <w:r w:rsidRPr="00A41738">
                        <w:rPr>
                          <w:rFonts w:ascii="Lato" w:hAnsi="Lato"/>
                          <w:color w:val="000000" w:themeColor="text1"/>
                          <w:sz w:val="18"/>
                          <w:szCs w:val="18"/>
                        </w:rPr>
                        <w:t>criminal act that caused damage or loss of public property</w:t>
                      </w:r>
                    </w:p>
                    <w:p w14:paraId="43A0AE48" w14:textId="0663C022" w:rsidR="00A22DF9" w:rsidRPr="00A41738" w:rsidRDefault="00A22DF9" w:rsidP="006E461F">
                      <w:pPr>
                        <w:pStyle w:val="ListNumber"/>
                        <w:numPr>
                          <w:ilvl w:val="0"/>
                          <w:numId w:val="14"/>
                        </w:numPr>
                        <w:ind w:left="426" w:hanging="66"/>
                        <w:rPr>
                          <w:rFonts w:ascii="Lato" w:hAnsi="Lato"/>
                          <w:color w:val="000000" w:themeColor="text1"/>
                          <w:sz w:val="18"/>
                          <w:szCs w:val="18"/>
                        </w:rPr>
                      </w:pPr>
                      <w:r w:rsidRPr="00A41738">
                        <w:rPr>
                          <w:rFonts w:ascii="Lato" w:hAnsi="Lato"/>
                          <w:color w:val="000000" w:themeColor="text1"/>
                          <w:sz w:val="18"/>
                          <w:szCs w:val="18"/>
                        </w:rPr>
                        <w:t xml:space="preserve">supply chain issues that are out of </w:t>
                      </w:r>
                      <w:r w:rsidR="000A1D4D">
                        <w:rPr>
                          <w:rFonts w:ascii="Lato" w:hAnsi="Lato"/>
                          <w:color w:val="000000" w:themeColor="text1"/>
                          <w:sz w:val="18"/>
                          <w:szCs w:val="18"/>
                        </w:rPr>
                        <w:t xml:space="preserve">the </w:t>
                      </w:r>
                      <w:r w:rsidRPr="00A41738">
                        <w:rPr>
                          <w:rFonts w:ascii="Lato" w:hAnsi="Lato"/>
                          <w:color w:val="000000" w:themeColor="text1"/>
                          <w:sz w:val="18"/>
                          <w:szCs w:val="18"/>
                        </w:rPr>
                        <w:t>debtor’s control</w:t>
                      </w:r>
                    </w:p>
                    <w:p w14:paraId="3B2B8608" w14:textId="0A368650" w:rsidR="0086467E" w:rsidRPr="00A41738" w:rsidRDefault="0086467E" w:rsidP="006E461F">
                      <w:pPr>
                        <w:pStyle w:val="ListNumber"/>
                        <w:numPr>
                          <w:ilvl w:val="0"/>
                          <w:numId w:val="13"/>
                        </w:numPr>
                        <w:spacing w:after="0"/>
                        <w:ind w:left="284" w:hanging="284"/>
                        <w:rPr>
                          <w:rFonts w:ascii="Lato" w:hAnsi="Lato"/>
                          <w:color w:val="000000" w:themeColor="text1"/>
                          <w:sz w:val="18"/>
                          <w:szCs w:val="18"/>
                        </w:rPr>
                      </w:pPr>
                      <w:r w:rsidRPr="00A41738">
                        <w:rPr>
                          <w:rFonts w:ascii="Lato" w:hAnsi="Lato"/>
                          <w:color w:val="000000" w:themeColor="text1"/>
                          <w:sz w:val="18"/>
                          <w:szCs w:val="18"/>
                        </w:rPr>
                        <w:t>term of postponement does not exceed 18 months</w:t>
                      </w:r>
                    </w:p>
                  </w:txbxContent>
                </v:textbox>
              </v:rect>
            </w:pict>
          </mc:Fallback>
        </mc:AlternateContent>
      </w:r>
      <w:r w:rsidR="00044041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46368" behindDoc="0" locked="0" layoutInCell="1" allowOverlap="1" wp14:anchorId="51DB0ED9" wp14:editId="4E939D6A">
                <wp:simplePos x="0" y="0"/>
                <wp:positionH relativeFrom="column">
                  <wp:posOffset>6799580</wp:posOffset>
                </wp:positionH>
                <wp:positionV relativeFrom="paragraph">
                  <wp:posOffset>4237355</wp:posOffset>
                </wp:positionV>
                <wp:extent cx="0" cy="216000"/>
                <wp:effectExtent l="76200" t="0" r="57150" b="50800"/>
                <wp:wrapNone/>
                <wp:docPr id="44" name="Straight Arrow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60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28C45" id="Straight Arrow Connector 44" o:spid="_x0000_s1026" type="#_x0000_t32" style="position:absolute;margin-left:535.4pt;margin-top:333.65pt;width:0;height:17pt;z-index:252346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" strokecolor="black [3200]">
                <v:stroke endarrow="block" joinstyle="miter"/>
              </v:shape>
            </w:pict>
          </mc:Fallback>
        </mc:AlternateContent>
      </w:r>
      <w:r w:rsidR="00044041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32384" behindDoc="0" locked="0" layoutInCell="1" allowOverlap="1" wp14:anchorId="05CDDF5A" wp14:editId="034E08D7">
                <wp:simplePos x="0" y="0"/>
                <wp:positionH relativeFrom="column">
                  <wp:posOffset>1721485</wp:posOffset>
                </wp:positionH>
                <wp:positionV relativeFrom="paragraph">
                  <wp:posOffset>1858645</wp:posOffset>
                </wp:positionV>
                <wp:extent cx="448573" cy="276225"/>
                <wp:effectExtent l="0" t="0" r="0" b="0"/>
                <wp:wrapNone/>
                <wp:docPr id="79" name="Text Box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8573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A563F9" w14:textId="77777777" w:rsidR="00DC1FA2" w:rsidRPr="00242A31" w:rsidRDefault="00DC1FA2" w:rsidP="00DC1FA2">
                            <w:pPr>
                              <w:spacing w:after="0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CDDF5A" id="Text Box 79" o:spid="_x0000_s1053" type="#_x0000_t202" style="position:absolute;margin-left:135.55pt;margin-top:146.35pt;width:35.3pt;height:21.75pt;z-index:25243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" filled="f" stroked="f" strokeweight=".5pt">
                <v:textbox>
                  <w:txbxContent>
                    <w:p w14:paraId="04A563F9" w14:textId="77777777" w:rsidR="00DC1FA2" w:rsidRPr="00242A31" w:rsidRDefault="00DC1FA2" w:rsidP="00DC1FA2">
                      <w:pPr>
                        <w:spacing w:after="0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 w:cs="Arial"/>
                          <w:sz w:val="20"/>
                          <w:szCs w:val="20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 w:rsidR="00044041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11904" behindDoc="0" locked="0" layoutInCell="1" allowOverlap="1" wp14:anchorId="10C8E5AE" wp14:editId="35EDD7F9">
                <wp:simplePos x="0" y="0"/>
                <wp:positionH relativeFrom="column">
                  <wp:posOffset>4446270</wp:posOffset>
                </wp:positionH>
                <wp:positionV relativeFrom="paragraph">
                  <wp:posOffset>1751330</wp:posOffset>
                </wp:positionV>
                <wp:extent cx="554990" cy="285750"/>
                <wp:effectExtent l="0" t="0" r="0" b="0"/>
                <wp:wrapNone/>
                <wp:docPr id="67" name="Text Box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990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1D545B" w14:textId="77777777" w:rsidR="00154C08" w:rsidRPr="00242A31" w:rsidRDefault="00154C08" w:rsidP="00154C08">
                            <w:pPr>
                              <w:spacing w:after="0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 w:rsidRPr="00242A31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C8E5AE" id="Text Box 67" o:spid="_x0000_s1054" type="#_x0000_t202" style="position:absolute;margin-left:350.1pt;margin-top:137.9pt;width:43.7pt;height:22.5pt;z-index:25241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" filled="f" stroked="f" strokeweight=".5pt">
                <v:textbox>
                  <w:txbxContent>
                    <w:p w14:paraId="0F1D545B" w14:textId="77777777" w:rsidR="00154C08" w:rsidRPr="00242A31" w:rsidRDefault="00154C08" w:rsidP="00154C08">
                      <w:pPr>
                        <w:spacing w:after="0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 w:rsidRPr="00242A31">
                        <w:rPr>
                          <w:rFonts w:ascii="Lato" w:hAnsi="Lato" w:cs="Arial"/>
                          <w:sz w:val="20"/>
                          <w:szCs w:val="20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 w:rsidR="00044041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81536" behindDoc="0" locked="0" layoutInCell="1" allowOverlap="1" wp14:anchorId="5D6966B9" wp14:editId="75A83ABA">
                <wp:simplePos x="0" y="0"/>
                <wp:positionH relativeFrom="column">
                  <wp:posOffset>845185</wp:posOffset>
                </wp:positionH>
                <wp:positionV relativeFrom="paragraph">
                  <wp:posOffset>2735580</wp:posOffset>
                </wp:positionV>
                <wp:extent cx="554990" cy="285750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990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8BFBC6" w14:textId="77777777" w:rsidR="00C21C19" w:rsidRPr="00242A31" w:rsidRDefault="00C21C19" w:rsidP="00C21C19">
                            <w:pPr>
                              <w:spacing w:after="0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 w:rsidRPr="00242A31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6966B9" id="Text Box 27" o:spid="_x0000_s1055" type="#_x0000_t202" style="position:absolute;margin-left:66.55pt;margin-top:215.4pt;width:43.7pt;height:22.5pt;z-index:25248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" filled="f" stroked="f" strokeweight=".5pt">
                <v:textbox>
                  <w:txbxContent>
                    <w:p w14:paraId="448BFBC6" w14:textId="77777777" w:rsidR="00C21C19" w:rsidRPr="00242A31" w:rsidRDefault="00C21C19" w:rsidP="00C21C19">
                      <w:pPr>
                        <w:spacing w:after="0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 w:rsidRPr="00242A31">
                        <w:rPr>
                          <w:rFonts w:ascii="Lato" w:hAnsi="Lato" w:cs="Arial"/>
                          <w:sz w:val="20"/>
                          <w:szCs w:val="20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 w:rsidR="004A1B26">
        <w:rPr>
          <w:rFonts w:ascii="Lato" w:hAnsi="Lato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55936" behindDoc="0" locked="0" layoutInCell="1" allowOverlap="1" wp14:anchorId="323BAE68" wp14:editId="52F4DE81">
                <wp:simplePos x="0" y="0"/>
                <wp:positionH relativeFrom="margin">
                  <wp:posOffset>8264525</wp:posOffset>
                </wp:positionH>
                <wp:positionV relativeFrom="paragraph">
                  <wp:posOffset>7640320</wp:posOffset>
                </wp:positionV>
                <wp:extent cx="1017767" cy="516586"/>
                <wp:effectExtent l="0" t="0" r="11430" b="1714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7767" cy="516586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4A8D2B44" w14:textId="77777777" w:rsidR="00B07BB4" w:rsidRDefault="00B07BB4" w:rsidP="00B07BB4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Legend:</w:t>
                            </w:r>
                          </w:p>
                          <w:p w14:paraId="24C1AB6B" w14:textId="77777777" w:rsidR="00B07BB4" w:rsidRDefault="00B07BB4" w:rsidP="00B07BB4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 xml:space="preserve">A </w:t>
                            </w:r>
                            <w:r w:rsidRPr="00277126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– Action</w:t>
                            </w:r>
                          </w:p>
                          <w:p w14:paraId="34D9E7F0" w14:textId="77777777" w:rsidR="00B07BB4" w:rsidRPr="00277126" w:rsidRDefault="00B07BB4" w:rsidP="00B07BB4">
                            <w:pPr>
                              <w:spacing w:after="0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 xml:space="preserve">D </w:t>
                            </w:r>
                            <w:r w:rsidRPr="00277126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- Decision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3BAE68" id="Text Box 12" o:spid="_x0000_s1056" type="#_x0000_t202" style="position:absolute;margin-left:650.75pt;margin-top:601.6pt;width:80.15pt;height:40.7pt;z-index:252455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" fillcolor="#d8d8d8 [2732]" strokecolor="black [3213]" strokeweight="1pt">
                <v:textbox>
                  <w:txbxContent>
                    <w:p w14:paraId="4A8D2B44" w14:textId="77777777" w:rsidR="00B07BB4" w:rsidRDefault="00B07BB4" w:rsidP="00B07BB4">
                      <w:pPr>
                        <w:spacing w:after="0"/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Legend:</w:t>
                      </w:r>
                    </w:p>
                    <w:p w14:paraId="24C1AB6B" w14:textId="77777777" w:rsidR="00B07BB4" w:rsidRDefault="00B07BB4" w:rsidP="00B07BB4">
                      <w:pPr>
                        <w:spacing w:after="0"/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 xml:space="preserve">A </w:t>
                      </w:r>
                      <w:r w:rsidRPr="00277126">
                        <w:rPr>
                          <w:rFonts w:ascii="Lato" w:hAnsi="Lato"/>
                          <w:sz w:val="18"/>
                          <w:szCs w:val="18"/>
                        </w:rPr>
                        <w:t>– Action</w:t>
                      </w:r>
                    </w:p>
                    <w:p w14:paraId="34D9E7F0" w14:textId="77777777" w:rsidR="00B07BB4" w:rsidRPr="00277126" w:rsidRDefault="00B07BB4" w:rsidP="00B07BB4">
                      <w:pPr>
                        <w:spacing w:after="0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 xml:space="preserve">D </w:t>
                      </w:r>
                      <w:r w:rsidRPr="00277126">
                        <w:rPr>
                          <w:rFonts w:ascii="Lato" w:hAnsi="Lato"/>
                          <w:sz w:val="18"/>
                          <w:szCs w:val="18"/>
                        </w:rPr>
                        <w:t>- Decision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21C19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24192" behindDoc="0" locked="0" layoutInCell="1" allowOverlap="1" wp14:anchorId="06FABD7F" wp14:editId="7FA8B3EF">
                <wp:simplePos x="0" y="0"/>
                <wp:positionH relativeFrom="column">
                  <wp:posOffset>-3718273</wp:posOffset>
                </wp:positionH>
                <wp:positionV relativeFrom="paragraph">
                  <wp:posOffset>2989879</wp:posOffset>
                </wp:positionV>
                <wp:extent cx="7308683" cy="375920"/>
                <wp:effectExtent l="0" t="952" r="25082" b="25083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7308683" cy="37592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F5BF1A7" w14:textId="77777777" w:rsidR="00CD4B9A" w:rsidRPr="009E2805" w:rsidRDefault="00CD4B9A" w:rsidP="00CD4B9A">
                            <w:pPr>
                              <w:jc w:val="center"/>
                              <w:rPr>
                                <w:rFonts w:ascii="Lato" w:hAnsi="Lato"/>
                                <w:b/>
                              </w:rPr>
                            </w:pPr>
                            <w:r w:rsidRPr="009E2805">
                              <w:rPr>
                                <w:rFonts w:ascii="Lato" w:hAnsi="Lato"/>
                                <w:b/>
                              </w:rPr>
                              <w:t>Financial Management Act 1995 (FMA)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FABD7F" id="Rectangle 10" o:spid="_x0000_s1057" style="position:absolute;margin-left:-292.8pt;margin-top:235.4pt;width:575.5pt;height:29.6pt;rotation:-90;z-index:25242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" fillcolor="#00b050" strokecolor="#00b050" strokeweight="1pt">
                <v:textbox>
                  <w:txbxContent>
                    <w:p w14:paraId="3F5BF1A7" w14:textId="77777777" w:rsidR="00CD4B9A" w:rsidRPr="009E2805" w:rsidRDefault="00CD4B9A" w:rsidP="00CD4B9A">
                      <w:pPr>
                        <w:jc w:val="center"/>
                        <w:rPr>
                          <w:rFonts w:ascii="Lato" w:hAnsi="Lato"/>
                          <w:b/>
                        </w:rPr>
                      </w:pPr>
                      <w:r w:rsidRPr="009E2805">
                        <w:rPr>
                          <w:rFonts w:ascii="Lato" w:hAnsi="Lato"/>
                          <w:b/>
                        </w:rPr>
                        <w:t>Financial Management Act 1995 (FMA)</w:t>
                      </w:r>
                    </w:p>
                  </w:txbxContent>
                </v:textbox>
              </v:rect>
            </w:pict>
          </mc:Fallback>
        </mc:AlternateContent>
      </w:r>
      <w:r w:rsidR="00C21C19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13952" behindDoc="0" locked="0" layoutInCell="1" allowOverlap="1" wp14:anchorId="6E0DD289" wp14:editId="11E71C3F">
                <wp:simplePos x="0" y="0"/>
                <wp:positionH relativeFrom="column">
                  <wp:posOffset>4473012</wp:posOffset>
                </wp:positionH>
                <wp:positionV relativeFrom="paragraph">
                  <wp:posOffset>1760112</wp:posOffset>
                </wp:positionV>
                <wp:extent cx="333375" cy="3596640"/>
                <wp:effectExtent l="0" t="0" r="66675" b="60960"/>
                <wp:wrapNone/>
                <wp:docPr id="70" name="Elbow Connecto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3596640"/>
                        </a:xfrm>
                        <a:prstGeom prst="bentConnector3">
                          <a:avLst>
                            <a:gd name="adj1" fmla="val 100000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1F55CF" id="Elbow Connector 70" o:spid="_x0000_s1026" type="#_x0000_t34" style="position:absolute;margin-left:352.2pt;margin-top:138.6pt;width:26.25pt;height:283.2pt;z-index:25241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" adj="21600" strokecolor="black [3213]" strokeweight=".5pt">
                <v:stroke endarrow="block"/>
              </v:shape>
            </w:pict>
          </mc:Fallback>
        </mc:AlternateContent>
      </w:r>
      <w:r w:rsidR="00C21C19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14976" behindDoc="0" locked="0" layoutInCell="1" allowOverlap="1" wp14:anchorId="75CFCC96" wp14:editId="4A34CCC9">
                <wp:simplePos x="0" y="0"/>
                <wp:positionH relativeFrom="column">
                  <wp:posOffset>4809442</wp:posOffset>
                </wp:positionH>
                <wp:positionV relativeFrom="paragraph">
                  <wp:posOffset>1760112</wp:posOffset>
                </wp:positionV>
                <wp:extent cx="327109" cy="3597215"/>
                <wp:effectExtent l="76200" t="0" r="15875" b="60960"/>
                <wp:wrapNone/>
                <wp:docPr id="71" name="Elbow Connector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7109" cy="3597215"/>
                        </a:xfrm>
                        <a:prstGeom prst="bentConnector3">
                          <a:avLst>
                            <a:gd name="adj1" fmla="val 100781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A1E786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71" o:spid="_x0000_s1026" type="#_x0000_t34" style="position:absolute;margin-left:378.7pt;margin-top:138.6pt;width:25.75pt;height:283.25pt;flip:x;z-index:25241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" adj="21769" strokecolor="black [3213]" strokeweight=".5pt">
                <v:stroke endarrow="block"/>
              </v:shape>
            </w:pict>
          </mc:Fallback>
        </mc:AlternateContent>
      </w:r>
      <w:r w:rsidR="00C21C19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79488" behindDoc="0" locked="0" layoutInCell="1" allowOverlap="1" wp14:anchorId="1083E2F6" wp14:editId="00843A3D">
                <wp:simplePos x="0" y="0"/>
                <wp:positionH relativeFrom="margin">
                  <wp:posOffset>1802034</wp:posOffset>
                </wp:positionH>
                <wp:positionV relativeFrom="paragraph">
                  <wp:posOffset>1868697</wp:posOffset>
                </wp:positionV>
                <wp:extent cx="252000" cy="0"/>
                <wp:effectExtent l="0" t="76200" r="15240" b="95250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000" cy="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210D50" id="Straight Arrow Connector 26" o:spid="_x0000_s1026" type="#_x0000_t32" style="position:absolute;margin-left:141.9pt;margin-top:147.15pt;width:19.85pt;height:0;z-index:252479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" strokecolor="black [3200]">
                <v:stroke endarrow="block" joinstyle="miter"/>
                <w10:wrap anchorx="margin"/>
              </v:shape>
            </w:pict>
          </mc:Fallback>
        </mc:AlternateContent>
      </w:r>
      <w:r w:rsidR="00C21C19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58656" behindDoc="0" locked="0" layoutInCell="1" allowOverlap="1" wp14:anchorId="03052399" wp14:editId="38F568D2">
                <wp:simplePos x="0" y="0"/>
                <wp:positionH relativeFrom="column">
                  <wp:posOffset>8803472</wp:posOffset>
                </wp:positionH>
                <wp:positionV relativeFrom="paragraph">
                  <wp:posOffset>888844</wp:posOffset>
                </wp:positionV>
                <wp:extent cx="111640" cy="5287394"/>
                <wp:effectExtent l="0" t="0" r="803275" b="104140"/>
                <wp:wrapNone/>
                <wp:docPr id="55" name="Elbow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1640" cy="5287394"/>
                        </a:xfrm>
                        <a:prstGeom prst="bentConnector3">
                          <a:avLst>
                            <a:gd name="adj1" fmla="val 791306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E77E1E" id="Elbow Connector 55" o:spid="_x0000_s1026" type="#_x0000_t34" style="position:absolute;margin-left:693.2pt;margin-top:70pt;width:8.8pt;height:416.35pt;z-index:25235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" adj="170922" strokecolor="black [3213]" strokeweight=".5pt">
                <v:stroke endarrow="block"/>
              </v:shape>
            </w:pict>
          </mc:Fallback>
        </mc:AlternateContent>
      </w:r>
      <w:r w:rsidR="00C21C19">
        <w:rPr>
          <w:rFonts w:ascii="Lato" w:hAnsi="Lato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12928" behindDoc="0" locked="0" layoutInCell="1" allowOverlap="1" wp14:anchorId="22FFA7FA" wp14:editId="5D8BB670">
                <wp:simplePos x="0" y="0"/>
                <wp:positionH relativeFrom="column">
                  <wp:posOffset>461729</wp:posOffset>
                </wp:positionH>
                <wp:positionV relativeFrom="paragraph">
                  <wp:posOffset>1000988</wp:posOffset>
                </wp:positionV>
                <wp:extent cx="215660" cy="5175849"/>
                <wp:effectExtent l="285750" t="0" r="51435" b="101600"/>
                <wp:wrapNone/>
                <wp:docPr id="69" name="Elbow Connector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660" cy="5175849"/>
                        </a:xfrm>
                        <a:prstGeom prst="bentConnector3">
                          <a:avLst>
                            <a:gd name="adj1" fmla="val -124734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6C3142" id="Elbow Connector 69" o:spid="_x0000_s1026" type="#_x0000_t34" style="position:absolute;margin-left:36.35pt;margin-top:78.8pt;width:17pt;height:407.55pt;z-index:25241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" adj="-26943" strokecolor="black [3213]" strokeweight=".5pt">
                <v:stroke endarrow="block"/>
              </v:shape>
            </w:pict>
          </mc:Fallback>
        </mc:AlternateContent>
      </w:r>
      <w:r w:rsidR="00C21C19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56608" behindDoc="0" locked="0" layoutInCell="1" allowOverlap="1" wp14:anchorId="5272B8A1" wp14:editId="59FCB0A5">
                <wp:simplePos x="0" y="0"/>
                <wp:positionH relativeFrom="margin">
                  <wp:posOffset>674514</wp:posOffset>
                </wp:positionH>
                <wp:positionV relativeFrom="paragraph">
                  <wp:posOffset>5866813</wp:posOffset>
                </wp:positionV>
                <wp:extent cx="8202295" cy="590550"/>
                <wp:effectExtent l="0" t="0" r="27305" b="19050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02295" cy="59055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6A3C6FC" w14:textId="744FD58B" w:rsidR="005A0E57" w:rsidRPr="00104E3A" w:rsidRDefault="00B07BB4" w:rsidP="005A0E57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 w:rsidRPr="00B07BB4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(A</w:t>
                            </w:r>
                            <w:r w:rsidR="00C06878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4</w:t>
                            </w:r>
                            <w:r w:rsidRPr="00B07BB4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A0E57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An agency must </w:t>
                            </w:r>
                            <w:r w:rsidR="0048131F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attempt to </w:t>
                            </w:r>
                            <w:r w:rsidR="005A0E57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recover public money or property in accordance with </w:t>
                            </w:r>
                            <w:r w:rsidR="009D3312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the TD</w:t>
                            </w:r>
                            <w:r w:rsidR="005A0E57" w:rsidRPr="005A0E57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prior to considering postponement</w:t>
                            </w:r>
                            <w:r w:rsidR="005A0E57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272B8A1" id="Text Box 51" o:spid="_x0000_s1058" style="position:absolute;margin-left:53.1pt;margin-top:461.95pt;width:645.85pt;height:46.5pt;z-index:252356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" fillcolor="#002060" strokecolor="black [1600]">
                <v:stroke joinstyle="miter"/>
                <v:textbox>
                  <w:txbxContent>
                    <w:p w14:paraId="06A3C6FC" w14:textId="744FD58B" w:rsidR="005A0E57" w:rsidRPr="00104E3A" w:rsidRDefault="00B07BB4" w:rsidP="005A0E57">
                      <w:pPr>
                        <w:spacing w:after="0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 w:rsidRPr="00B07BB4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(A</w:t>
                      </w:r>
                      <w:r w:rsidR="00C06878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4</w:t>
                      </w:r>
                      <w:r w:rsidRPr="00B07BB4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 xml:space="preserve"> </w:t>
                      </w:r>
                      <w:r w:rsidR="005A0E57">
                        <w:rPr>
                          <w:rFonts w:ascii="Lato" w:hAnsi="Lato"/>
                          <w:sz w:val="20"/>
                          <w:szCs w:val="20"/>
                        </w:rPr>
                        <w:t xml:space="preserve">An agency must </w:t>
                      </w:r>
                      <w:r w:rsidR="0048131F">
                        <w:rPr>
                          <w:rFonts w:ascii="Lato" w:hAnsi="Lato"/>
                          <w:sz w:val="20"/>
                          <w:szCs w:val="20"/>
                        </w:rPr>
                        <w:t xml:space="preserve">attempt to </w:t>
                      </w:r>
                      <w:r w:rsidR="005A0E57">
                        <w:rPr>
                          <w:rFonts w:ascii="Lato" w:hAnsi="Lato"/>
                          <w:sz w:val="20"/>
                          <w:szCs w:val="20"/>
                        </w:rPr>
                        <w:t xml:space="preserve">recover public money or property in accordance with </w:t>
                      </w:r>
                      <w:r w:rsidR="009D3312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the TD</w:t>
                      </w:r>
                      <w:r w:rsidR="005A0E57" w:rsidRPr="005A0E57">
                        <w:rPr>
                          <w:rFonts w:ascii="Lato" w:hAnsi="Lato"/>
                          <w:sz w:val="20"/>
                          <w:szCs w:val="20"/>
                        </w:rPr>
                        <w:t xml:space="preserve"> prior to considering postponement</w:t>
                      </w:r>
                      <w:r w:rsidR="005A0E57">
                        <w:rPr>
                          <w:rFonts w:ascii="Lato" w:hAnsi="Lato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C21C19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54560" behindDoc="0" locked="0" layoutInCell="1" allowOverlap="1" wp14:anchorId="000EC50A" wp14:editId="70601A5B">
                <wp:simplePos x="0" y="0"/>
                <wp:positionH relativeFrom="margin">
                  <wp:posOffset>597475</wp:posOffset>
                </wp:positionH>
                <wp:positionV relativeFrom="paragraph">
                  <wp:posOffset>5358130</wp:posOffset>
                </wp:positionV>
                <wp:extent cx="8281035" cy="314325"/>
                <wp:effectExtent l="0" t="0" r="24765" b="28575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81035" cy="31432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chemeClr val="tx1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B7F4955" w14:textId="719D8E57" w:rsidR="00B96DB5" w:rsidRPr="00104E3A" w:rsidRDefault="009D3312" w:rsidP="00B96DB5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Conditions not met</w:t>
                            </w:r>
                            <w:r w:rsidR="00B96DB5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and </w:t>
                            </w:r>
                            <w:r w:rsidR="00A22DF9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can only be progressed through Treasurer’s approval</w:t>
                            </w:r>
                            <w:r w:rsidR="005A0E57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00EC50A" id="Text Box 50" o:spid="_x0000_s1059" style="position:absolute;margin-left:47.05pt;margin-top:421.9pt;width:652.05pt;height:24.75pt;z-index:252354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" fillcolor="black [3213]" strokecolor="black [1600]">
                <v:stroke joinstyle="miter"/>
                <v:textbox>
                  <w:txbxContent>
                    <w:p w14:paraId="2B7F4955" w14:textId="719D8E57" w:rsidR="00B96DB5" w:rsidRPr="00104E3A" w:rsidRDefault="009D3312" w:rsidP="00B96DB5">
                      <w:pPr>
                        <w:spacing w:after="0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>Conditions not met</w:t>
                      </w:r>
                      <w:r w:rsidR="00B96DB5">
                        <w:rPr>
                          <w:rFonts w:ascii="Lato" w:hAnsi="Lato"/>
                          <w:sz w:val="20"/>
                          <w:szCs w:val="20"/>
                        </w:rPr>
                        <w:t xml:space="preserve"> and </w:t>
                      </w:r>
                      <w:r w:rsidR="00A22DF9">
                        <w:rPr>
                          <w:rFonts w:ascii="Lato" w:hAnsi="Lato"/>
                          <w:sz w:val="20"/>
                          <w:szCs w:val="20"/>
                        </w:rPr>
                        <w:t>can only be progressed through Treasurer’s approval</w:t>
                      </w:r>
                      <w:r w:rsidR="005A0E57">
                        <w:rPr>
                          <w:rFonts w:ascii="Lato" w:hAnsi="Lato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C21C19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954174" behindDoc="0" locked="0" layoutInCell="1" allowOverlap="1" wp14:anchorId="37428F5C" wp14:editId="0DF31B56">
                <wp:simplePos x="0" y="0"/>
                <wp:positionH relativeFrom="column">
                  <wp:posOffset>4904333</wp:posOffset>
                </wp:positionH>
                <wp:positionV relativeFrom="paragraph">
                  <wp:posOffset>397139</wp:posOffset>
                </wp:positionV>
                <wp:extent cx="4191000" cy="4744528"/>
                <wp:effectExtent l="0" t="0" r="19050" b="18415"/>
                <wp:wrapNone/>
                <wp:docPr id="18" name="Rounded 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4744528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D2F21C1" id="Rounded Rectangle 18" o:spid="_x0000_s1026" style="position:absolute;margin-left:386.15pt;margin-top:31.25pt;width:330pt;height:373.6pt;z-index:25195417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" fillcolor="#d8d8d8 [2732]" strokecolor="#293c50 [1604]" strokeweight="1pt">
                <v:stroke joinstyle="miter"/>
              </v:roundrect>
            </w:pict>
          </mc:Fallback>
        </mc:AlternateContent>
      </w:r>
      <w:r w:rsidR="00C21C19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953149" behindDoc="0" locked="0" layoutInCell="1" allowOverlap="1" wp14:anchorId="4801D074" wp14:editId="50DA75F6">
                <wp:simplePos x="0" y="0"/>
                <wp:positionH relativeFrom="column">
                  <wp:posOffset>340959</wp:posOffset>
                </wp:positionH>
                <wp:positionV relativeFrom="paragraph">
                  <wp:posOffset>371259</wp:posOffset>
                </wp:positionV>
                <wp:extent cx="4387215" cy="4850825"/>
                <wp:effectExtent l="0" t="0" r="13335" b="26035"/>
                <wp:wrapNone/>
                <wp:docPr id="17" name="Rounded 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7215" cy="4850825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D1AA25" w14:textId="3686F518" w:rsidR="003D238B" w:rsidRDefault="003D238B" w:rsidP="003D238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801D074" id="Rounded Rectangle 17" o:spid="_x0000_s1060" style="position:absolute;margin-left:26.85pt;margin-top:29.25pt;width:345.45pt;height:381.95pt;z-index:2519531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" fillcolor="#d8d8d8 [2732]" strokecolor="#293c50 [1604]" strokeweight="1pt">
                <v:stroke joinstyle="miter"/>
                <v:textbox>
                  <w:txbxContent>
                    <w:p w14:paraId="70D1AA25" w14:textId="3686F518" w:rsidR="003D238B" w:rsidRDefault="003D238B" w:rsidP="003D238B">
                      <w:pPr>
                        <w:jc w:val="center"/>
                      </w:pPr>
                      <w:bookmarkStart w:id="1" w:name="_GoBack"/>
                      <w:bookmarkEnd w:id="1"/>
                    </w:p>
                  </w:txbxContent>
                </v:textbox>
              </v:roundrect>
            </w:pict>
          </mc:Fallback>
        </mc:AlternateContent>
      </w:r>
      <w:r w:rsidR="00C21C19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65152" behindDoc="0" locked="0" layoutInCell="1" allowOverlap="1" wp14:anchorId="16665BD9" wp14:editId="2738D249">
                <wp:simplePos x="0" y="0"/>
                <wp:positionH relativeFrom="margin">
                  <wp:posOffset>487608</wp:posOffset>
                </wp:positionH>
                <wp:positionV relativeFrom="paragraph">
                  <wp:posOffset>1639341</wp:posOffset>
                </wp:positionV>
                <wp:extent cx="1310640" cy="1095555"/>
                <wp:effectExtent l="0" t="0" r="22860" b="2857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0640" cy="109555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BD0A7B2" w14:textId="534308F5" w:rsidR="00785733" w:rsidRPr="00A033B6" w:rsidRDefault="00B07BB4" w:rsidP="00A033B6">
                            <w:pPr>
                              <w:pStyle w:val="ListNumber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 w:rsidRPr="00B07BB4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(D</w:t>
                            </w:r>
                            <w:r w:rsidR="00C06878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4</w:t>
                            </w:r>
                            <w:r w:rsidRPr="00B07BB4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22DF9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Does the</w:t>
                            </w:r>
                            <w:r w:rsidR="00C21C19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term of</w:t>
                            </w:r>
                            <w:r w:rsidR="00573F6F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proposed</w:t>
                            </w:r>
                            <w:r w:rsidR="00A22DF9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postponement </w:t>
                            </w:r>
                            <w:r w:rsidR="00C21C19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exceed 12 months from the </w:t>
                            </w:r>
                            <w:r w:rsidR="00044041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due</w:t>
                            </w:r>
                            <w:r w:rsidR="00C21C19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date</w:t>
                            </w:r>
                            <w:r w:rsidR="00A22DF9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6665BD9" id="Text Box 5" o:spid="_x0000_s1061" style="position:absolute;margin-left:38.4pt;margin-top:129.1pt;width:103.2pt;height:86.25pt;z-index:252465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" fillcolor="#e35205" strokecolor="black [1600]">
                <v:stroke joinstyle="miter"/>
                <v:textbox>
                  <w:txbxContent>
                    <w:p w14:paraId="2BD0A7B2" w14:textId="534308F5" w:rsidR="00785733" w:rsidRPr="00A033B6" w:rsidRDefault="00B07BB4" w:rsidP="00A033B6">
                      <w:pPr>
                        <w:pStyle w:val="ListNumber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 w:rsidRPr="00B07BB4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(D</w:t>
                      </w:r>
                      <w:r w:rsidR="00C06878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4</w:t>
                      </w:r>
                      <w:r w:rsidRPr="00B07BB4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 xml:space="preserve"> </w:t>
                      </w:r>
                      <w:r w:rsidR="00A22DF9">
                        <w:rPr>
                          <w:rFonts w:ascii="Lato" w:hAnsi="Lato"/>
                          <w:sz w:val="20"/>
                          <w:szCs w:val="20"/>
                        </w:rPr>
                        <w:t>Does the</w:t>
                      </w:r>
                      <w:r w:rsidR="00C21C19">
                        <w:rPr>
                          <w:rFonts w:ascii="Lato" w:hAnsi="Lato"/>
                          <w:sz w:val="20"/>
                          <w:szCs w:val="20"/>
                        </w:rPr>
                        <w:t xml:space="preserve"> term of</w:t>
                      </w:r>
                      <w:r w:rsidR="00573F6F">
                        <w:rPr>
                          <w:rFonts w:ascii="Lato" w:hAnsi="Lato"/>
                          <w:sz w:val="20"/>
                          <w:szCs w:val="20"/>
                        </w:rPr>
                        <w:t xml:space="preserve"> proposed</w:t>
                      </w:r>
                      <w:r w:rsidR="00A22DF9">
                        <w:rPr>
                          <w:rFonts w:ascii="Lato" w:hAnsi="Lato"/>
                          <w:sz w:val="20"/>
                          <w:szCs w:val="20"/>
                        </w:rPr>
                        <w:t xml:space="preserve"> postponement </w:t>
                      </w:r>
                      <w:r w:rsidR="00C21C19">
                        <w:rPr>
                          <w:rFonts w:ascii="Lato" w:hAnsi="Lato"/>
                          <w:sz w:val="20"/>
                          <w:szCs w:val="20"/>
                        </w:rPr>
                        <w:t xml:space="preserve">exceed 12 months from the </w:t>
                      </w:r>
                      <w:r w:rsidR="00044041">
                        <w:rPr>
                          <w:rFonts w:ascii="Lato" w:hAnsi="Lato"/>
                          <w:sz w:val="20"/>
                          <w:szCs w:val="20"/>
                        </w:rPr>
                        <w:t>due</w:t>
                      </w:r>
                      <w:r w:rsidR="00C21C19">
                        <w:rPr>
                          <w:rFonts w:ascii="Lato" w:hAnsi="Lato"/>
                          <w:sz w:val="20"/>
                          <w:szCs w:val="20"/>
                        </w:rPr>
                        <w:t xml:space="preserve"> date</w:t>
                      </w:r>
                      <w:r w:rsidR="00A22DF9">
                        <w:rPr>
                          <w:rFonts w:ascii="Lato" w:hAnsi="Lato"/>
                          <w:sz w:val="20"/>
                          <w:szCs w:val="20"/>
                        </w:rPr>
                        <w:t>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C21C19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73344" behindDoc="0" locked="0" layoutInCell="1" allowOverlap="1" wp14:anchorId="31B601E9" wp14:editId="5178B74D">
                <wp:simplePos x="0" y="0"/>
                <wp:positionH relativeFrom="column">
                  <wp:posOffset>1154502</wp:posOffset>
                </wp:positionH>
                <wp:positionV relativeFrom="paragraph">
                  <wp:posOffset>1424940</wp:posOffset>
                </wp:positionV>
                <wp:extent cx="0" cy="216000"/>
                <wp:effectExtent l="76200" t="0" r="57150" b="50800"/>
                <wp:wrapNone/>
                <wp:docPr id="46" name="Straight Arrow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60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4329E2" id="Straight Arrow Connector 46" o:spid="_x0000_s1026" type="#_x0000_t32" style="position:absolute;margin-left:90.9pt;margin-top:112.2pt;width:0;height:17pt;z-index:252473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" strokecolor="black [3200]">
                <v:stroke endarrow="block" joinstyle="miter"/>
              </v:shape>
            </w:pict>
          </mc:Fallback>
        </mc:AlternateContent>
      </w:r>
      <w:r w:rsidR="00C21C19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28288" behindDoc="0" locked="0" layoutInCell="1" allowOverlap="1" wp14:anchorId="7EBE32D1" wp14:editId="0BDB32AD">
                <wp:simplePos x="0" y="0"/>
                <wp:positionH relativeFrom="column">
                  <wp:posOffset>712433</wp:posOffset>
                </wp:positionH>
                <wp:positionV relativeFrom="paragraph">
                  <wp:posOffset>1378585</wp:posOffset>
                </wp:positionV>
                <wp:extent cx="554990" cy="295275"/>
                <wp:effectExtent l="0" t="19050" r="0" b="12065"/>
                <wp:wrapNone/>
                <wp:docPr id="77" name="Text Box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99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296684" w14:textId="77777777" w:rsidR="00DC1FA2" w:rsidRPr="00242A31" w:rsidRDefault="00DC1FA2" w:rsidP="00DC1FA2">
                            <w:pPr>
                              <w:spacing w:after="0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BE32D1" id="Text Box 77" o:spid="_x0000_s1062" type="#_x0000_t202" style="position:absolute;margin-left:56.1pt;margin-top:108.55pt;width:43.7pt;height:23.25pt;z-index:25242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" filled="f" stroked="f" strokeweight=".5pt">
                <v:textbox>
                  <w:txbxContent>
                    <w:p w14:paraId="21296684" w14:textId="77777777" w:rsidR="00DC1FA2" w:rsidRPr="00242A31" w:rsidRDefault="00DC1FA2" w:rsidP="00DC1FA2">
                      <w:pPr>
                        <w:spacing w:after="0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 w:cs="Arial"/>
                          <w:sz w:val="20"/>
                          <w:szCs w:val="20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 w:rsidR="00290842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19072" behindDoc="0" locked="0" layoutInCell="1" allowOverlap="1" wp14:anchorId="0F7E8F39" wp14:editId="5DC6D1AB">
                <wp:simplePos x="0" y="0"/>
                <wp:positionH relativeFrom="column">
                  <wp:posOffset>4831080</wp:posOffset>
                </wp:positionH>
                <wp:positionV relativeFrom="paragraph">
                  <wp:posOffset>1754505</wp:posOffset>
                </wp:positionV>
                <wp:extent cx="554990" cy="285750"/>
                <wp:effectExtent l="0" t="0" r="0" b="0"/>
                <wp:wrapNone/>
                <wp:docPr id="73" name="Text Box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990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2CFE74" w14:textId="77777777" w:rsidR="00CD4B9A" w:rsidRPr="00242A31" w:rsidRDefault="00CD4B9A" w:rsidP="00CD4B9A">
                            <w:pPr>
                              <w:spacing w:after="0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 w:rsidRPr="00242A31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7E8F39" id="Text Box 73" o:spid="_x0000_s1063" type="#_x0000_t202" style="position:absolute;margin-left:380.4pt;margin-top:138.15pt;width:43.7pt;height:22.5pt;z-index:25241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" filled="f" stroked="f" strokeweight=".5pt">
                <v:textbox>
                  <w:txbxContent>
                    <w:p w14:paraId="392CFE74" w14:textId="77777777" w:rsidR="00CD4B9A" w:rsidRPr="00242A31" w:rsidRDefault="00CD4B9A" w:rsidP="00CD4B9A">
                      <w:pPr>
                        <w:spacing w:after="0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 w:rsidRPr="00242A31">
                        <w:rPr>
                          <w:rFonts w:ascii="Lato" w:hAnsi="Lato" w:cs="Arial"/>
                          <w:sz w:val="20"/>
                          <w:szCs w:val="20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 w:rsidR="00326638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63104" behindDoc="0" locked="0" layoutInCell="1" allowOverlap="1" wp14:anchorId="48DBD677" wp14:editId="65128A55">
                <wp:simplePos x="0" y="0"/>
                <wp:positionH relativeFrom="column">
                  <wp:posOffset>1623060</wp:posOffset>
                </wp:positionH>
                <wp:positionV relativeFrom="paragraph">
                  <wp:posOffset>414656</wp:posOffset>
                </wp:positionV>
                <wp:extent cx="1952625" cy="247650"/>
                <wp:effectExtent l="0" t="0" r="9525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2625" cy="2476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2079363" w14:textId="2D354181" w:rsidR="003D238B" w:rsidRPr="00A41738" w:rsidRDefault="003D238B" w:rsidP="003D238B">
                            <w:pPr>
                              <w:jc w:val="center"/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</w:pPr>
                            <w:r w:rsidRPr="00A41738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MONEY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DBD677" id="Text Box 23" o:spid="_x0000_s1064" type="#_x0000_t202" style="position:absolute;margin-left:127.8pt;margin-top:32.65pt;width:153.75pt;height:19.5pt;z-index:252463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" fillcolor="#d8d8d8 [2732]" stroked="f" strokeweight=".5pt">
                <v:textbox>
                  <w:txbxContent>
                    <w:p w14:paraId="62079363" w14:textId="2D354181" w:rsidR="003D238B" w:rsidRPr="00A41738" w:rsidRDefault="003D238B" w:rsidP="003D238B">
                      <w:pPr>
                        <w:jc w:val="center"/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</w:pPr>
                      <w:r w:rsidRPr="00A41738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MONEY</w:t>
                      </w:r>
                    </w:p>
                  </w:txbxContent>
                </v:textbox>
              </v:shape>
            </w:pict>
          </mc:Fallback>
        </mc:AlternateContent>
      </w:r>
      <w:r w:rsidR="00326638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66848" behindDoc="0" locked="0" layoutInCell="1" allowOverlap="1" wp14:anchorId="1E0BF82F" wp14:editId="02FF9D7B">
                <wp:simplePos x="0" y="0"/>
                <wp:positionH relativeFrom="column">
                  <wp:posOffset>161926</wp:posOffset>
                </wp:positionH>
                <wp:positionV relativeFrom="paragraph">
                  <wp:posOffset>951865</wp:posOffset>
                </wp:positionV>
                <wp:extent cx="554990" cy="285750"/>
                <wp:effectExtent l="0" t="0" r="0" b="0"/>
                <wp:wrapNone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990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24C316" w14:textId="77777777" w:rsidR="00242A31" w:rsidRPr="00242A31" w:rsidRDefault="00242A31" w:rsidP="00242A31">
                            <w:pPr>
                              <w:spacing w:after="0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 w:rsidRPr="00242A31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0BF82F" id="Text Box 63" o:spid="_x0000_s1065" type="#_x0000_t202" style="position:absolute;margin-left:12.75pt;margin-top:74.95pt;width:43.7pt;height:22.5pt;z-index:25236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" filled="f" stroked="f" strokeweight=".5pt">
                <v:textbox>
                  <w:txbxContent>
                    <w:p w14:paraId="2C24C316" w14:textId="77777777" w:rsidR="00242A31" w:rsidRPr="00242A31" w:rsidRDefault="00242A31" w:rsidP="00242A31">
                      <w:pPr>
                        <w:spacing w:after="0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 w:rsidRPr="00242A31">
                        <w:rPr>
                          <w:rFonts w:ascii="Lato" w:hAnsi="Lato" w:cs="Arial"/>
                          <w:sz w:val="20"/>
                          <w:szCs w:val="20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 w:rsidR="00E7282B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78784" behindDoc="0" locked="0" layoutInCell="1" allowOverlap="1" wp14:anchorId="3DBC78B7" wp14:editId="428370BB">
                <wp:simplePos x="0" y="0"/>
                <wp:positionH relativeFrom="column">
                  <wp:posOffset>6613525</wp:posOffset>
                </wp:positionH>
                <wp:positionV relativeFrom="paragraph">
                  <wp:posOffset>1236345</wp:posOffset>
                </wp:positionV>
                <wp:extent cx="554990" cy="295275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99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9FD322" w14:textId="57C3D65F" w:rsidR="00A51BAC" w:rsidRPr="00242A31" w:rsidRDefault="00242A31" w:rsidP="00A51BAC">
                            <w:pPr>
                              <w:spacing w:after="0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BC78B7" id="Text Box 11" o:spid="_x0000_s1066" type="#_x0000_t202" style="position:absolute;margin-left:520.75pt;margin-top:97.35pt;width:43.7pt;height:23.25pt;z-index:25227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" filled="f" stroked="f" strokeweight=".5pt">
                <v:textbox>
                  <w:txbxContent>
                    <w:p w14:paraId="709FD322" w14:textId="57C3D65F" w:rsidR="00A51BAC" w:rsidRPr="00242A31" w:rsidRDefault="00242A31" w:rsidP="00A51BAC">
                      <w:pPr>
                        <w:spacing w:after="0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 w:cs="Arial"/>
                          <w:sz w:val="20"/>
                          <w:szCs w:val="20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 w:rsidR="00E7282B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44320" behindDoc="0" locked="0" layoutInCell="1" allowOverlap="1" wp14:anchorId="0898EEF9" wp14:editId="5FD8FB9D">
                <wp:simplePos x="0" y="0"/>
                <wp:positionH relativeFrom="column">
                  <wp:posOffset>6985635</wp:posOffset>
                </wp:positionH>
                <wp:positionV relativeFrom="paragraph">
                  <wp:posOffset>1298851</wp:posOffset>
                </wp:positionV>
                <wp:extent cx="0" cy="180000"/>
                <wp:effectExtent l="76200" t="0" r="57150" b="48895"/>
                <wp:wrapNone/>
                <wp:docPr id="43" name="Straight Arrow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0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6D2143" id="Straight Arrow Connector 43" o:spid="_x0000_s1026" type="#_x0000_t32" style="position:absolute;margin-left:550.05pt;margin-top:102.25pt;width:0;height:14.15pt;z-index:25234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" strokecolor="black [3200]">
                <v:stroke endarrow="block" joinstyle="miter"/>
              </v:shape>
            </w:pict>
          </mc:Fallback>
        </mc:AlternateContent>
      </w:r>
      <w:r w:rsidR="00CA7C6A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69568" behindDoc="0" locked="0" layoutInCell="1" allowOverlap="1" wp14:anchorId="7BC33434" wp14:editId="4907BA63">
                <wp:simplePos x="0" y="0"/>
                <wp:positionH relativeFrom="column">
                  <wp:posOffset>8721725</wp:posOffset>
                </wp:positionH>
                <wp:positionV relativeFrom="paragraph">
                  <wp:posOffset>843280</wp:posOffset>
                </wp:positionV>
                <wp:extent cx="453224" cy="295275"/>
                <wp:effectExtent l="0" t="0" r="0" b="0"/>
                <wp:wrapNone/>
                <wp:docPr id="74" name="Text Box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3224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DCD5AE" w14:textId="77777777" w:rsidR="009D2549" w:rsidRPr="00242A31" w:rsidRDefault="009D2549" w:rsidP="009D2549">
                            <w:pPr>
                              <w:spacing w:after="0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 w:rsidRPr="00242A31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C33434" id="Text Box 74" o:spid="_x0000_s1067" type="#_x0000_t202" style="position:absolute;margin-left:686.75pt;margin-top:66.4pt;width:35.7pt;height:23.25pt;z-index:25226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" filled="f" stroked="f" strokeweight=".5pt">
                <v:textbox>
                  <w:txbxContent>
                    <w:p w14:paraId="34DCD5AE" w14:textId="77777777" w:rsidR="009D2549" w:rsidRPr="00242A31" w:rsidRDefault="009D2549" w:rsidP="009D2549">
                      <w:pPr>
                        <w:spacing w:after="0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 w:rsidRPr="00242A31">
                        <w:rPr>
                          <w:rFonts w:ascii="Lato" w:hAnsi="Lato" w:cs="Arial"/>
                          <w:sz w:val="20"/>
                          <w:szCs w:val="20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 w:rsidR="00A41738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69248" behindDoc="0" locked="0" layoutInCell="1" allowOverlap="1" wp14:anchorId="3B34FDD8" wp14:editId="14CE362E">
                <wp:simplePos x="0" y="0"/>
                <wp:positionH relativeFrom="column">
                  <wp:posOffset>6052185</wp:posOffset>
                </wp:positionH>
                <wp:positionV relativeFrom="paragraph">
                  <wp:posOffset>411480</wp:posOffset>
                </wp:positionV>
                <wp:extent cx="1952625" cy="276225"/>
                <wp:effectExtent l="0" t="0" r="9525" b="952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2625" cy="2762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5FF8BCF" w14:textId="446A82BC" w:rsidR="00A41738" w:rsidRPr="00A41738" w:rsidRDefault="00A41738" w:rsidP="00A41738">
                            <w:pPr>
                              <w:jc w:val="center"/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PROPERT</w:t>
                            </w:r>
                            <w:r w:rsidRPr="00A41738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34FDD8" id="Text Box 25" o:spid="_x0000_s1068" type="#_x0000_t202" style="position:absolute;margin-left:476.55pt;margin-top:32.4pt;width:153.75pt;height:21.75pt;z-index:252469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" fillcolor="#d8d8d8 [2732]" stroked="f" strokeweight=".5pt">
                <v:textbox>
                  <w:txbxContent>
                    <w:p w14:paraId="45FF8BCF" w14:textId="446A82BC" w:rsidR="00A41738" w:rsidRPr="00A41738" w:rsidRDefault="00A41738" w:rsidP="00A41738">
                      <w:pPr>
                        <w:jc w:val="center"/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PROPERT</w:t>
                      </w:r>
                      <w:r w:rsidRPr="00A41738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Y</w:t>
                      </w:r>
                    </w:p>
                  </w:txbxContent>
                </v:textbox>
              </v:shape>
            </w:pict>
          </mc:Fallback>
        </mc:AlternateContent>
      </w:r>
      <w:r w:rsidR="00B07BB4" w:rsidRPr="003C6CD8">
        <w:rPr>
          <w:rFonts w:ascii="Lato" w:hAnsi="Lato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81504" behindDoc="0" locked="0" layoutInCell="1" allowOverlap="1" wp14:anchorId="7B96E011" wp14:editId="5047EDDD">
                <wp:simplePos x="0" y="0"/>
                <wp:positionH relativeFrom="column">
                  <wp:posOffset>2542223</wp:posOffset>
                </wp:positionH>
                <wp:positionV relativeFrom="paragraph">
                  <wp:posOffset>43498</wp:posOffset>
                </wp:positionV>
                <wp:extent cx="243840" cy="296545"/>
                <wp:effectExtent l="11747" t="7303" r="15558" b="34607"/>
                <wp:wrapNone/>
                <wp:docPr id="33" name="Right Arrow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43840" cy="296545"/>
                        </a:xfrm>
                        <a:prstGeom prst="rightArrow">
                          <a:avLst>
                            <a:gd name="adj1" fmla="val 50000"/>
                            <a:gd name="adj2" fmla="val 57504"/>
                          </a:avLst>
                        </a:prstGeom>
                        <a:solidFill>
                          <a:srgbClr val="1F1F5F">
                            <a:alpha val="7059"/>
                          </a:srgbClr>
                        </a:solidFill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25113B9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33" o:spid="_x0000_s1026" type="#_x0000_t13" style="position:absolute;margin-left:200.2pt;margin-top:3.45pt;width:19.2pt;height:23.35pt;rotation:90;z-index:252181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" adj="9179" fillcolor="#1f1f5f" strokecolor="gray [1629]" strokeweight=".5pt">
                <v:fill opacity="4626f"/>
              </v:shape>
            </w:pict>
          </mc:Fallback>
        </mc:AlternateContent>
      </w:r>
      <w:r w:rsidR="00CD4B9A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17024" behindDoc="1" locked="0" layoutInCell="1" allowOverlap="1" wp14:anchorId="1DC00759" wp14:editId="6D26957C">
                <wp:simplePos x="0" y="0"/>
                <wp:positionH relativeFrom="column">
                  <wp:posOffset>3465195</wp:posOffset>
                </wp:positionH>
                <wp:positionV relativeFrom="paragraph">
                  <wp:posOffset>2155825</wp:posOffset>
                </wp:positionV>
                <wp:extent cx="542925" cy="294005"/>
                <wp:effectExtent l="0" t="0" r="0" b="0"/>
                <wp:wrapNone/>
                <wp:docPr id="72" name="Text Box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294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54DE0F" w14:textId="77777777" w:rsidR="00CD4B9A" w:rsidRPr="00242A31" w:rsidRDefault="00CD4B9A" w:rsidP="00CD4B9A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 w:rsidRPr="00242A31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C00759" id="Text Box 72" o:spid="_x0000_s1069" type="#_x0000_t202" style="position:absolute;margin-left:272.85pt;margin-top:169.75pt;width:42.75pt;height:23.15pt;z-index:-25089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" filled="f" stroked="f" strokeweight=".5pt">
                <v:textbox>
                  <w:txbxContent>
                    <w:p w14:paraId="6E54DE0F" w14:textId="77777777" w:rsidR="00CD4B9A" w:rsidRPr="00242A31" w:rsidRDefault="00CD4B9A" w:rsidP="00CD4B9A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 w:rsidRPr="00242A31">
                        <w:rPr>
                          <w:rFonts w:ascii="Lato" w:hAnsi="Lato" w:cs="Arial"/>
                          <w:sz w:val="20"/>
                          <w:szCs w:val="20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 w:rsidR="00CD4B9A" w:rsidRPr="003C6CD8">
        <w:rPr>
          <w:rFonts w:ascii="Lato" w:hAnsi="Lato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79456" behindDoc="1" locked="0" layoutInCell="1" allowOverlap="1" wp14:anchorId="361DA456" wp14:editId="293C525E">
                <wp:simplePos x="0" y="0"/>
                <wp:positionH relativeFrom="margin">
                  <wp:posOffset>422910</wp:posOffset>
                </wp:positionH>
                <wp:positionV relativeFrom="paragraph">
                  <wp:posOffset>365125</wp:posOffset>
                </wp:positionV>
                <wp:extent cx="4400550" cy="3019425"/>
                <wp:effectExtent l="0" t="0" r="19050" b="28575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00550" cy="3019425"/>
                        </a:xfrm>
                        <a:prstGeom prst="roundRect">
                          <a:avLst>
                            <a:gd name="adj" fmla="val 3481"/>
                          </a:avLst>
                        </a:prstGeom>
                        <a:solidFill>
                          <a:srgbClr val="1F1F5F">
                            <a:alpha val="7059"/>
                          </a:srgbClr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D29F825" w14:textId="77777777" w:rsidR="00324A78" w:rsidRPr="00692A7A" w:rsidRDefault="00324A78" w:rsidP="00324A78">
                            <w:pPr>
                              <w:spacing w:before="120" w:after="0"/>
                              <w:jc w:val="center"/>
                              <w:rPr>
                                <w:rFonts w:ascii="Lato" w:hAnsi="Lato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692A7A">
                              <w:rPr>
                                <w:rFonts w:ascii="Lato" w:hAnsi="Lato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PUBLIC MONEY</w:t>
                            </w:r>
                          </w:p>
                          <w:p w14:paraId="4B4FCE87" w14:textId="77777777" w:rsidR="00324A78" w:rsidRPr="003C6CD8" w:rsidRDefault="00324A78" w:rsidP="00324A78">
                            <w:pPr>
                              <w:spacing w:before="120" w:after="0"/>
                              <w:jc w:val="center"/>
                              <w:rPr>
                                <w:rFonts w:ascii="Lato" w:hAnsi="Lato"/>
                                <w:b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61DA456" id="Text Box 31" o:spid="_x0000_s1070" style="position:absolute;margin-left:33.3pt;margin-top:28.75pt;width:346.5pt;height:237.75pt;z-index:-251137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228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" fillcolor="#1f1f5f" strokecolor="black [1600]">
                <v:fill opacity="4626f"/>
                <v:stroke joinstyle="miter"/>
                <v:textbox>
                  <w:txbxContent>
                    <w:p w14:paraId="7D29F825" w14:textId="77777777" w:rsidR="00324A78" w:rsidRPr="00692A7A" w:rsidRDefault="00324A78" w:rsidP="00324A78">
                      <w:pPr>
                        <w:spacing w:before="120" w:after="0"/>
                        <w:jc w:val="center"/>
                        <w:rPr>
                          <w:rFonts w:ascii="Lato" w:hAnsi="Lato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 w:rsidRPr="00692A7A">
                        <w:rPr>
                          <w:rFonts w:ascii="Lato" w:hAnsi="Lato"/>
                          <w:b/>
                          <w:color w:val="000000" w:themeColor="text1"/>
                          <w:sz w:val="20"/>
                          <w:szCs w:val="20"/>
                        </w:rPr>
                        <w:t>PUBLIC MONEY</w:t>
                      </w:r>
                    </w:p>
                    <w:p w14:paraId="4B4FCE87" w14:textId="77777777" w:rsidR="00324A78" w:rsidRPr="003C6CD8" w:rsidRDefault="00324A78" w:rsidP="00324A78">
                      <w:pPr>
                        <w:spacing w:before="120" w:after="0"/>
                        <w:jc w:val="center"/>
                        <w:rPr>
                          <w:rFonts w:ascii="Lato" w:hAnsi="Lato"/>
                          <w:b/>
                          <w:color w:val="000000" w:themeColor="text1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154C08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64800" behindDoc="1" locked="0" layoutInCell="1" allowOverlap="1" wp14:anchorId="5D0F54C7" wp14:editId="2F089CE0">
                <wp:simplePos x="0" y="0"/>
                <wp:positionH relativeFrom="column">
                  <wp:posOffset>2651125</wp:posOffset>
                </wp:positionH>
                <wp:positionV relativeFrom="paragraph">
                  <wp:posOffset>1798320</wp:posOffset>
                </wp:positionV>
                <wp:extent cx="542925" cy="294005"/>
                <wp:effectExtent l="0" t="0" r="0" b="0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294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23231C" w14:textId="77777777" w:rsidR="00242A31" w:rsidRPr="00242A31" w:rsidRDefault="00242A31" w:rsidP="00242A31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 w:rsidRPr="00242A31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0F54C7" id="Text Box 62" o:spid="_x0000_s1071" type="#_x0000_t202" style="position:absolute;margin-left:208.75pt;margin-top:141.6pt;width:42.75pt;height:23.15pt;z-index:-25095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" filled="f" stroked="f" strokeweight=".5pt">
                <v:textbox>
                  <w:txbxContent>
                    <w:p w14:paraId="6323231C" w14:textId="77777777" w:rsidR="00242A31" w:rsidRPr="00242A31" w:rsidRDefault="00242A31" w:rsidP="00242A31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 w:rsidRPr="00242A31">
                        <w:rPr>
                          <w:rFonts w:ascii="Lato" w:hAnsi="Lato" w:cs="Arial"/>
                          <w:sz w:val="20"/>
                          <w:szCs w:val="20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 w:rsidR="00154C08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93120" behindDoc="1" locked="0" layoutInCell="1" allowOverlap="1" wp14:anchorId="0783BCC7" wp14:editId="34BC6202">
                <wp:simplePos x="0" y="0"/>
                <wp:positionH relativeFrom="column">
                  <wp:posOffset>3469640</wp:posOffset>
                </wp:positionH>
                <wp:positionV relativeFrom="paragraph">
                  <wp:posOffset>1108075</wp:posOffset>
                </wp:positionV>
                <wp:extent cx="542925" cy="294199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29419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535B27" w14:textId="77777777" w:rsidR="00612AA5" w:rsidRPr="00242A31" w:rsidRDefault="00612AA5" w:rsidP="00612AA5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 w:rsidRPr="00242A31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83BCC7" id="Text Box 20" o:spid="_x0000_s1072" type="#_x0000_t202" style="position:absolute;margin-left:273.2pt;margin-top:87.25pt;width:42.75pt;height:23.15pt;z-index:-25102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" filled="f" stroked="f" strokeweight=".5pt">
                <v:textbox>
                  <w:txbxContent>
                    <w:p w14:paraId="0F535B27" w14:textId="77777777" w:rsidR="00612AA5" w:rsidRPr="00242A31" w:rsidRDefault="00612AA5" w:rsidP="00612AA5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 w:rsidRPr="00242A31">
                        <w:rPr>
                          <w:rFonts w:ascii="Lato" w:hAnsi="Lato" w:cs="Arial"/>
                          <w:sz w:val="20"/>
                          <w:szCs w:val="20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 w:rsidR="00154C08" w:rsidRPr="003C6CD8">
        <w:rPr>
          <w:rFonts w:ascii="Lato" w:hAnsi="Lato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83552" behindDoc="1" locked="0" layoutInCell="1" allowOverlap="1" wp14:anchorId="5061640B" wp14:editId="20287EED">
                <wp:simplePos x="0" y="0"/>
                <wp:positionH relativeFrom="margin">
                  <wp:posOffset>5004435</wp:posOffset>
                </wp:positionH>
                <wp:positionV relativeFrom="paragraph">
                  <wp:posOffset>365125</wp:posOffset>
                </wp:positionV>
                <wp:extent cx="4173220" cy="3019425"/>
                <wp:effectExtent l="0" t="0" r="17780" b="28575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73220" cy="3019425"/>
                        </a:xfrm>
                        <a:prstGeom prst="roundRect">
                          <a:avLst>
                            <a:gd name="adj" fmla="val 3481"/>
                          </a:avLst>
                        </a:prstGeom>
                        <a:solidFill>
                          <a:srgbClr val="1F1F5F">
                            <a:alpha val="7059"/>
                          </a:srgbClr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FEEB275" w14:textId="77777777" w:rsidR="002526C0" w:rsidRPr="00692A7A" w:rsidRDefault="002526C0" w:rsidP="00032392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692A7A">
                              <w:rPr>
                                <w:rFonts w:ascii="Lato" w:hAnsi="Lato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PUBLIC </w:t>
                            </w:r>
                            <w:r w:rsidR="00DB1F29" w:rsidRPr="00692A7A">
                              <w:rPr>
                                <w:rFonts w:ascii="Lato" w:hAnsi="Lato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PROPERTY</w:t>
                            </w:r>
                          </w:p>
                          <w:p w14:paraId="577C2C9A" w14:textId="4F7307A4" w:rsidR="002526C0" w:rsidRPr="003C6CD8" w:rsidRDefault="002526C0" w:rsidP="005E39D5">
                            <w:pPr>
                              <w:spacing w:before="120" w:after="0"/>
                              <w:jc w:val="center"/>
                              <w:rPr>
                                <w:rFonts w:ascii="Lato" w:hAnsi="Lato"/>
                                <w:b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61640B" id="Text Box 34" o:spid="_x0000_s1073" style="position:absolute;margin-left:394.05pt;margin-top:28.75pt;width:328.6pt;height:237.75pt;z-index:-251132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228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" fillcolor="#1f1f5f" strokecolor="black [1600]">
                <v:fill opacity="4626f"/>
                <v:stroke joinstyle="miter"/>
                <v:textbox>
                  <w:txbxContent>
                    <w:p w14:paraId="4FEEB275" w14:textId="77777777" w:rsidR="002526C0" w:rsidRPr="00692A7A" w:rsidRDefault="002526C0" w:rsidP="00032392">
                      <w:pPr>
                        <w:spacing w:after="0"/>
                        <w:jc w:val="center"/>
                        <w:rPr>
                          <w:rFonts w:ascii="Lato" w:hAnsi="Lato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 w:rsidRPr="00692A7A">
                        <w:rPr>
                          <w:rFonts w:ascii="Lato" w:hAnsi="Lato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PUBLIC </w:t>
                      </w:r>
                      <w:r w:rsidR="00DB1F29" w:rsidRPr="00692A7A">
                        <w:rPr>
                          <w:rFonts w:ascii="Lato" w:hAnsi="Lato"/>
                          <w:b/>
                          <w:color w:val="000000" w:themeColor="text1"/>
                          <w:sz w:val="20"/>
                          <w:szCs w:val="20"/>
                        </w:rPr>
                        <w:t>PROPERTY</w:t>
                      </w:r>
                    </w:p>
                    <w:p w14:paraId="577C2C9A" w14:textId="4F7307A4" w:rsidR="002526C0" w:rsidRPr="003C6CD8" w:rsidRDefault="002526C0" w:rsidP="005E39D5">
                      <w:pPr>
                        <w:spacing w:before="120" w:after="0"/>
                        <w:jc w:val="center"/>
                        <w:rPr>
                          <w:rFonts w:ascii="Lato" w:hAnsi="Lato"/>
                          <w:b/>
                          <w:color w:val="000000" w:themeColor="text1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9942D9" w:rsidRPr="003C6CD8">
        <w:rPr>
          <w:rFonts w:ascii="Lato" w:hAnsi="Lato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42944" behindDoc="0" locked="0" layoutInCell="1" allowOverlap="1" wp14:anchorId="792DAE2A" wp14:editId="2370706A">
                <wp:simplePos x="0" y="0"/>
                <wp:positionH relativeFrom="column">
                  <wp:posOffset>6844348</wp:posOffset>
                </wp:positionH>
                <wp:positionV relativeFrom="paragraph">
                  <wp:posOffset>44768</wp:posOffset>
                </wp:positionV>
                <wp:extent cx="243840" cy="296545"/>
                <wp:effectExtent l="11747" t="7303" r="15558" b="34607"/>
                <wp:wrapNone/>
                <wp:docPr id="54" name="Right Arrow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43840" cy="296545"/>
                        </a:xfrm>
                        <a:prstGeom prst="rightArrow">
                          <a:avLst>
                            <a:gd name="adj1" fmla="val 50000"/>
                            <a:gd name="adj2" fmla="val 57504"/>
                          </a:avLst>
                        </a:prstGeom>
                        <a:solidFill>
                          <a:srgbClr val="1F1F5F">
                            <a:alpha val="7059"/>
                          </a:srgbClr>
                        </a:solidFill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E21F9AF" id="Right Arrow 54" o:spid="_x0000_s1026" type="#_x0000_t13" style="position:absolute;margin-left:538.95pt;margin-top:3.55pt;width:19.2pt;height:23.35pt;rotation:90;z-index:252242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" adj="9179" fillcolor="#1f1f5f" strokecolor="gray [1629]" strokeweight=".5pt">
                <v:fill opacity="4626f"/>
              </v:shape>
            </w:pict>
          </mc:Fallback>
        </mc:AlternateContent>
      </w:r>
    </w:p>
    <w:sectPr w:rsidR="00B07B14" w:rsidSect="005E39D5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6839" w:h="23814" w:code="8"/>
      <w:pgMar w:top="1134" w:right="1134" w:bottom="1134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AB03A3" w14:textId="77777777" w:rsidR="0086261C" w:rsidRDefault="0086261C" w:rsidP="007332FF">
      <w:r>
        <w:separator/>
      </w:r>
    </w:p>
  </w:endnote>
  <w:endnote w:type="continuationSeparator" w:id="0">
    <w:p w14:paraId="439A5104" w14:textId="77777777" w:rsidR="0086261C" w:rsidRDefault="0086261C" w:rsidP="00733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773" w:type="dxa"/>
      <w:tblInd w:w="-567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area"/>
    </w:tblPr>
    <w:tblGrid>
      <w:gridCol w:w="8505"/>
      <w:gridCol w:w="2268"/>
    </w:tblGrid>
    <w:tr w:rsidR="00983000" w:rsidRPr="00132658" w14:paraId="12DCEFA3" w14:textId="77777777" w:rsidTr="002A6F6A">
      <w:trPr>
        <w:cantSplit/>
        <w:trHeight w:hRule="exact" w:val="1400"/>
        <w:tblHeader/>
      </w:trPr>
      <w:tc>
        <w:tcPr>
          <w:tcW w:w="8505" w:type="dxa"/>
          <w:vAlign w:val="center"/>
        </w:tcPr>
        <w:p w14:paraId="28E7CA28" w14:textId="77777777" w:rsidR="00983000" w:rsidRPr="00705C9D" w:rsidRDefault="00983000" w:rsidP="00B11C67">
          <w:pPr>
            <w:pStyle w:val="NTGFooter1items"/>
            <w:rPr>
              <w:rStyle w:val="NTGFooterDepartmentNameChar"/>
            </w:rPr>
          </w:pPr>
          <w:r>
            <w:rPr>
              <w:rStyle w:val="NTGFooterDepartmentofChar"/>
            </w:rPr>
            <w:t xml:space="preserve">DEPARTMENT OF </w:t>
          </w:r>
          <w:r w:rsidR="005F0B17">
            <w:rPr>
              <w:rStyle w:val="NTGFooterDepartmentNameChar"/>
            </w:rPr>
            <w:t>&lt;</w:t>
          </w:r>
          <w:r w:rsidRPr="00E770C4">
            <w:rPr>
              <w:rStyle w:val="NTGFooterDepartmentNameChar"/>
            </w:rPr>
            <w:t>NAME</w:t>
          </w:r>
          <w:r w:rsidR="005F0B17">
            <w:rPr>
              <w:rStyle w:val="NTGFooterDepartmentNameChar"/>
            </w:rPr>
            <w:t>&gt;</w:t>
          </w:r>
        </w:p>
        <w:p w14:paraId="5F43174D" w14:textId="77777777" w:rsidR="00983000" w:rsidRPr="007B5DA2" w:rsidRDefault="005F0B17" w:rsidP="000E342B">
          <w:pPr>
            <w:pStyle w:val="NTGFooter1items"/>
          </w:pPr>
          <w:r>
            <w:rPr>
              <w:rStyle w:val="NTGFooter1itemsChar"/>
            </w:rPr>
            <w:t>&lt;</w:t>
          </w:r>
          <w:r w:rsidR="00983000">
            <w:rPr>
              <w:rStyle w:val="NTGFooter1itemsChar"/>
            </w:rPr>
            <w:t>Date Month Year</w:t>
          </w:r>
          <w:r>
            <w:rPr>
              <w:rStyle w:val="NTGFooter1itemsChar"/>
            </w:rPr>
            <w:t>&gt;</w:t>
          </w:r>
        </w:p>
      </w:tc>
      <w:tc>
        <w:tcPr>
          <w:tcW w:w="2268" w:type="dxa"/>
          <w:vAlign w:val="center"/>
        </w:tcPr>
        <w:p w14:paraId="2BE1DCB6" w14:textId="2C44EE09" w:rsidR="00983000" w:rsidRPr="00DC1F0F" w:rsidRDefault="00983000" w:rsidP="00B11C67">
          <w:pPr>
            <w:spacing w:after="0"/>
            <w:jc w:val="right"/>
            <w:rPr>
              <w:sz w:val="20"/>
            </w:rPr>
          </w:pPr>
          <w:r w:rsidRPr="00DC1F0F">
            <w:rPr>
              <w:sz w:val="20"/>
            </w:rPr>
            <w:t xml:space="preserve">Page </w:t>
          </w:r>
          <w:r w:rsidRPr="00DC1F0F">
            <w:rPr>
              <w:sz w:val="20"/>
            </w:rPr>
            <w:fldChar w:fldCharType="begin"/>
          </w:r>
          <w:r w:rsidRPr="00DC1F0F">
            <w:rPr>
              <w:sz w:val="20"/>
            </w:rPr>
            <w:instrText xml:space="preserve"> PAGE  \* Arabic  \* MERGEFORMAT </w:instrText>
          </w:r>
          <w:r w:rsidRPr="00DC1F0F">
            <w:rPr>
              <w:sz w:val="20"/>
            </w:rPr>
            <w:fldChar w:fldCharType="separate"/>
          </w:r>
          <w:r w:rsidR="00D60298">
            <w:rPr>
              <w:noProof/>
              <w:sz w:val="20"/>
            </w:rPr>
            <w:t>1</w:t>
          </w:r>
          <w:r w:rsidRPr="00DC1F0F">
            <w:rPr>
              <w:sz w:val="20"/>
            </w:rPr>
            <w:fldChar w:fldCharType="end"/>
          </w:r>
          <w:r w:rsidRPr="00DC1F0F">
            <w:rPr>
              <w:sz w:val="20"/>
            </w:rPr>
            <w:t xml:space="preserve"> of </w:t>
          </w:r>
          <w:r w:rsidRPr="00DC1F0F">
            <w:rPr>
              <w:sz w:val="20"/>
            </w:rPr>
            <w:fldChar w:fldCharType="begin"/>
          </w:r>
          <w:r w:rsidRPr="00DC1F0F">
            <w:rPr>
              <w:sz w:val="20"/>
            </w:rPr>
            <w:instrText xml:space="preserve"> NUMPAGES  \* Arabic  \* MERGEFORMAT </w:instrText>
          </w:r>
          <w:r w:rsidRPr="00DC1F0F">
            <w:rPr>
              <w:sz w:val="20"/>
            </w:rPr>
            <w:fldChar w:fldCharType="separate"/>
          </w:r>
          <w:r w:rsidR="004832B3">
            <w:rPr>
              <w:noProof/>
              <w:sz w:val="20"/>
            </w:rPr>
            <w:t>1</w:t>
          </w:r>
          <w:r w:rsidRPr="00DC1F0F">
            <w:rPr>
              <w:noProof/>
              <w:sz w:val="20"/>
            </w:rPr>
            <w:fldChar w:fldCharType="end"/>
          </w:r>
        </w:p>
      </w:tc>
    </w:tr>
  </w:tbl>
  <w:p w14:paraId="40E1F890" w14:textId="77777777" w:rsidR="00983000" w:rsidRPr="00B11C67" w:rsidRDefault="00983000" w:rsidP="00B11C67">
    <w:pPr>
      <w:pStyle w:val="Footer"/>
      <w:rPr>
        <w:rStyle w:val="NTGFooter2deptpagenumChar"/>
        <w:sz w:val="4"/>
        <w:szCs w:val="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5417" w:type="dxa"/>
      <w:tblInd w:w="-567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area"/>
    </w:tblPr>
    <w:tblGrid>
      <w:gridCol w:w="8505"/>
      <w:gridCol w:w="6912"/>
    </w:tblGrid>
    <w:tr w:rsidR="00983000" w:rsidRPr="00132658" w14:paraId="2727B1EE" w14:textId="77777777" w:rsidTr="00EE193A">
      <w:trPr>
        <w:cantSplit/>
        <w:trHeight w:hRule="exact" w:val="1400"/>
        <w:tblHeader/>
      </w:trPr>
      <w:tc>
        <w:tcPr>
          <w:tcW w:w="8505" w:type="dxa"/>
          <w:vAlign w:val="center"/>
        </w:tcPr>
        <w:p w14:paraId="174F2830" w14:textId="77777777" w:rsidR="002A4417" w:rsidRPr="00C209FA" w:rsidRDefault="00C209FA" w:rsidP="002A4417">
          <w:pPr>
            <w:pStyle w:val="NTGFooter1items"/>
            <w:rPr>
              <w:b/>
            </w:rPr>
          </w:pPr>
          <w:r>
            <w:rPr>
              <w:rStyle w:val="NTGFooterDepartmentofChar"/>
            </w:rPr>
            <w:t xml:space="preserve">DEPARTMENT OF </w:t>
          </w:r>
          <w:r w:rsidRPr="00C209FA">
            <w:rPr>
              <w:rStyle w:val="NTGFooterDepartmentofChar"/>
              <w:b/>
            </w:rPr>
            <w:t>TREASURY AND FINANCE</w:t>
          </w:r>
        </w:p>
        <w:p w14:paraId="52C588C9" w14:textId="4B057913" w:rsidR="00983000" w:rsidRPr="007B5DA2" w:rsidRDefault="002A4417" w:rsidP="00856DCF">
          <w:pPr>
            <w:pStyle w:val="NTGFooter1items"/>
            <w:tabs>
              <w:tab w:val="clear" w:pos="1778"/>
              <w:tab w:val="left" w:pos="1279"/>
            </w:tabs>
          </w:pPr>
          <w:r w:rsidRPr="00055781">
            <w:rPr>
              <w:rStyle w:val="NTGFooter1itemsChar"/>
            </w:rPr>
            <w:t xml:space="preserve">Page </w:t>
          </w:r>
          <w:r w:rsidRPr="00055781">
            <w:rPr>
              <w:rStyle w:val="NTGFooter1itemsChar"/>
            </w:rPr>
            <w:fldChar w:fldCharType="begin"/>
          </w:r>
          <w:r w:rsidRPr="00055781">
            <w:rPr>
              <w:rStyle w:val="NTGFooter1itemsChar"/>
            </w:rPr>
            <w:instrText xml:space="preserve"> PAGE  \* Arabic  \* MERGEFORMAT </w:instrText>
          </w:r>
          <w:r w:rsidRPr="00055781">
            <w:rPr>
              <w:rStyle w:val="NTGFooter1itemsChar"/>
            </w:rPr>
            <w:fldChar w:fldCharType="separate"/>
          </w:r>
          <w:r w:rsidR="00D80C90">
            <w:rPr>
              <w:rStyle w:val="NTGFooter1itemsChar"/>
              <w:noProof/>
            </w:rPr>
            <w:t>1</w:t>
          </w:r>
          <w:r w:rsidRPr="00055781">
            <w:rPr>
              <w:rStyle w:val="NTGFooter1itemsChar"/>
            </w:rPr>
            <w:fldChar w:fldCharType="end"/>
          </w:r>
          <w:r w:rsidRPr="00055781">
            <w:rPr>
              <w:rStyle w:val="NTGFooter1itemsChar"/>
            </w:rPr>
            <w:t xml:space="preserve"> of </w:t>
          </w:r>
          <w:r w:rsidRPr="00055781">
            <w:rPr>
              <w:rStyle w:val="NTGFooter1itemsChar"/>
            </w:rPr>
            <w:fldChar w:fldCharType="begin"/>
          </w:r>
          <w:r w:rsidRPr="00055781">
            <w:rPr>
              <w:rStyle w:val="NTGFooter1itemsChar"/>
            </w:rPr>
            <w:instrText xml:space="preserve"> NUMPAGES  \* Arabic  \* MERGEFORMAT </w:instrText>
          </w:r>
          <w:r w:rsidRPr="00055781">
            <w:rPr>
              <w:rStyle w:val="NTGFooter1itemsChar"/>
            </w:rPr>
            <w:fldChar w:fldCharType="separate"/>
          </w:r>
          <w:r w:rsidR="00D80C90">
            <w:rPr>
              <w:rStyle w:val="NTGFooter1itemsChar"/>
              <w:noProof/>
            </w:rPr>
            <w:t>1</w:t>
          </w:r>
          <w:r w:rsidRPr="00055781">
            <w:rPr>
              <w:rStyle w:val="NTGFooter1itemsChar"/>
            </w:rPr>
            <w:fldChar w:fldCharType="end"/>
          </w:r>
          <w:r w:rsidRPr="004338E4">
            <w:tab/>
          </w:r>
          <w:r w:rsidR="00856DCF">
            <w:t>July</w:t>
          </w:r>
          <w:r w:rsidR="002B2EAA">
            <w:t xml:space="preserve"> 2024</w:t>
          </w:r>
          <w:r w:rsidR="00C209FA">
            <w:rPr>
              <w:rStyle w:val="NTGFooter1itemsChar"/>
            </w:rPr>
            <w:t xml:space="preserve">, Version </w:t>
          </w:r>
          <w:r w:rsidR="00401407">
            <w:rPr>
              <w:rStyle w:val="NTGFooter1itemsChar"/>
            </w:rPr>
            <w:t>1</w:t>
          </w:r>
        </w:p>
      </w:tc>
      <w:tc>
        <w:tcPr>
          <w:tcW w:w="6912" w:type="dxa"/>
          <w:vAlign w:val="center"/>
        </w:tcPr>
        <w:p w14:paraId="7F1D6E91" w14:textId="77777777" w:rsidR="00983000" w:rsidRPr="001E14EB" w:rsidRDefault="00983000" w:rsidP="00B606A1">
          <w:pPr>
            <w:spacing w:after="0"/>
            <w:jc w:val="right"/>
          </w:pPr>
        </w:p>
      </w:tc>
    </w:tr>
  </w:tbl>
  <w:p w14:paraId="38E1B7AD" w14:textId="77777777" w:rsidR="00983000" w:rsidRPr="00543BD1" w:rsidRDefault="00983000" w:rsidP="0016153B">
    <w:pPr>
      <w:pStyle w:val="NoSpacing"/>
      <w:spacing w:after="0"/>
      <w:rPr>
        <w:sz w:val="6"/>
        <w:szCs w:val="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854176" w14:textId="77777777" w:rsidR="0086261C" w:rsidRDefault="0086261C" w:rsidP="007332FF">
      <w:r>
        <w:separator/>
      </w:r>
    </w:p>
  </w:footnote>
  <w:footnote w:type="continuationSeparator" w:id="0">
    <w:p w14:paraId="3C2771D5" w14:textId="77777777" w:rsidR="0086261C" w:rsidRDefault="0086261C" w:rsidP="00733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5619B" w14:textId="27E4999D" w:rsidR="0031390F" w:rsidRDefault="003139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2E6177" w14:textId="07E5E2B2" w:rsidR="00983000" w:rsidRDefault="00983000" w:rsidP="002926BC">
    <w:pPr>
      <w:pStyle w:val="Header"/>
      <w:tabs>
        <w:tab w:val="clear" w:pos="9026"/>
      </w:tabs>
      <w:ind w:right="-568"/>
    </w:pPr>
  </w:p>
  <w:sdt>
    <w:sdtPr>
      <w:alias w:val="Title"/>
      <w:tag w:val=""/>
      <w:id w:val="1595901116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5A13F35A" w14:textId="516A9E7C" w:rsidR="00983000" w:rsidRDefault="00585244" w:rsidP="002926BC">
        <w:pPr>
          <w:pStyle w:val="Header"/>
          <w:tabs>
            <w:tab w:val="clear" w:pos="9026"/>
          </w:tabs>
          <w:ind w:right="-568"/>
        </w:pPr>
        <w:r>
          <w:t>Attachment E – Conditions for delegate’s power to postpone</w: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1672BD" w14:textId="75CF2C54" w:rsidR="00983000" w:rsidRPr="00BE19E3" w:rsidRDefault="00D80C90" w:rsidP="0050530C">
    <w:pPr>
      <w:pStyle w:val="Title"/>
      <w:rPr>
        <w:rFonts w:ascii="Lato" w:hAnsi="Lato"/>
        <w:color w:val="1F1F5F"/>
      </w:rPr>
    </w:pPr>
    <w:sdt>
      <w:sdtPr>
        <w:rPr>
          <w:rFonts w:ascii="Lato" w:hAnsi="Lato"/>
          <w:color w:val="1F1F5F"/>
        </w:rPr>
        <w:alias w:val="Title"/>
        <w:tag w:val=""/>
        <w:id w:val="-1028412562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58688D">
          <w:rPr>
            <w:rFonts w:ascii="Lato" w:hAnsi="Lato"/>
            <w:color w:val="1F1F5F"/>
          </w:rPr>
          <w:t>Attachment</w:t>
        </w:r>
        <w:r w:rsidR="00585244">
          <w:rPr>
            <w:rFonts w:ascii="Lato" w:hAnsi="Lato"/>
            <w:color w:val="1F1F5F"/>
          </w:rPr>
          <w:t xml:space="preserve"> E</w:t>
        </w:r>
        <w:r w:rsidR="00B75069">
          <w:rPr>
            <w:rFonts w:ascii="Lato" w:hAnsi="Lato"/>
            <w:color w:val="1F1F5F"/>
          </w:rPr>
          <w:t xml:space="preserve"> – Conditions for delegate’s power to postpone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245D0"/>
    <w:multiLevelType w:val="multilevel"/>
    <w:tmpl w:val="0C78A7AC"/>
    <w:name w:val="NTG Table Bullet List322"/>
    <w:numStyleLink w:val="Tablebulletlist"/>
  </w:abstractNum>
  <w:abstractNum w:abstractNumId="1" w15:restartNumberingAfterBreak="0">
    <w:nsid w:val="0F195B3C"/>
    <w:multiLevelType w:val="multilevel"/>
    <w:tmpl w:val="3928FD02"/>
    <w:name w:val="NTG Table Bullet List3322222"/>
    <w:numStyleLink w:val="Bulletlist"/>
  </w:abstractNum>
  <w:abstractNum w:abstractNumId="2" w15:restartNumberingAfterBreak="0">
    <w:nsid w:val="100244A1"/>
    <w:multiLevelType w:val="multilevel"/>
    <w:tmpl w:val="0C78A7AC"/>
    <w:name w:val="NTG Table Bullet List332"/>
    <w:numStyleLink w:val="Tablebulletlist"/>
  </w:abstractNum>
  <w:abstractNum w:abstractNumId="3" w15:restartNumberingAfterBreak="0">
    <w:nsid w:val="1012237B"/>
    <w:multiLevelType w:val="multilevel"/>
    <w:tmpl w:val="0C78A7AC"/>
    <w:name w:val="NTG Table Bullet List32"/>
    <w:numStyleLink w:val="Tablebulletlist"/>
  </w:abstractNum>
  <w:abstractNum w:abstractNumId="4" w15:restartNumberingAfterBreak="0">
    <w:nsid w:val="15E93577"/>
    <w:multiLevelType w:val="multilevel"/>
    <w:tmpl w:val="4E6AC8F6"/>
    <w:name w:val="NTG Table Bullet List33222222"/>
    <w:numStyleLink w:val="Numberlist"/>
  </w:abstractNum>
  <w:abstractNum w:abstractNumId="5" w15:restartNumberingAfterBreak="0">
    <w:nsid w:val="18D26C06"/>
    <w:multiLevelType w:val="multilevel"/>
    <w:tmpl w:val="3E5E177A"/>
    <w:name w:val="NTG Table Bullet List33222222222222222"/>
    <w:numStyleLink w:val="Tablenumberlist"/>
  </w:abstractNum>
  <w:abstractNum w:abstractNumId="6" w15:restartNumberingAfterBreak="0">
    <w:nsid w:val="19533A06"/>
    <w:multiLevelType w:val="multilevel"/>
    <w:tmpl w:val="3928FD02"/>
    <w:name w:val="NTG Table Bullet List3222"/>
    <w:numStyleLink w:val="Bulletlist"/>
  </w:abstractNum>
  <w:abstractNum w:abstractNumId="7" w15:restartNumberingAfterBreak="0">
    <w:nsid w:val="19AE65C9"/>
    <w:multiLevelType w:val="multilevel"/>
    <w:tmpl w:val="39746A98"/>
    <w:lvl w:ilvl="0">
      <w:start w:val="1"/>
      <w:numFmt w:val="decimal"/>
      <w:pStyle w:val="Tablenumberlistlevel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Tablenumberlistlevel2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pStyle w:val="Tablenumberlistlevel3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pStyle w:val="Tablenumberlistlevel4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pStyle w:val="Tablenumberlistlevel5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pStyle w:val="Tablenumberlistlevel6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pStyle w:val="Tablenumberlistlevel7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pStyle w:val="Tablenumberlistlevel8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pStyle w:val="Tablenumberlistlevel9"/>
      <w:lvlText w:val="%9."/>
      <w:lvlJc w:val="left"/>
      <w:pPr>
        <w:ind w:left="2552" w:hanging="284"/>
      </w:pPr>
      <w:rPr>
        <w:rFonts w:hint="default"/>
      </w:rPr>
    </w:lvl>
  </w:abstractNum>
  <w:abstractNum w:abstractNumId="8" w15:restartNumberingAfterBreak="0">
    <w:nsid w:val="1B26429D"/>
    <w:multiLevelType w:val="multilevel"/>
    <w:tmpl w:val="3E5E177A"/>
    <w:name w:val="NTG Table Bullet List33222222222"/>
    <w:numStyleLink w:val="Tablenumberlist"/>
  </w:abstractNum>
  <w:abstractNum w:abstractNumId="9" w15:restartNumberingAfterBreak="0">
    <w:nsid w:val="1B86276C"/>
    <w:multiLevelType w:val="multilevel"/>
    <w:tmpl w:val="3928FD02"/>
    <w:name w:val="NTG Table Bullet List32223"/>
    <w:numStyleLink w:val="Bulletlist"/>
  </w:abstractNum>
  <w:abstractNum w:abstractNumId="10" w15:restartNumberingAfterBreak="0">
    <w:nsid w:val="1C2B5570"/>
    <w:multiLevelType w:val="multilevel"/>
    <w:tmpl w:val="F36AD9F6"/>
    <w:numStyleLink w:val="NTGTableList"/>
  </w:abstractNum>
  <w:abstractNum w:abstractNumId="11" w15:restartNumberingAfterBreak="0">
    <w:nsid w:val="1D0744AE"/>
    <w:multiLevelType w:val="multilevel"/>
    <w:tmpl w:val="3E5E177A"/>
    <w:name w:val="NTG Table Bullet List3222322"/>
    <w:numStyleLink w:val="Tablenumberlist"/>
  </w:abstractNum>
  <w:abstractNum w:abstractNumId="12" w15:restartNumberingAfterBreak="0">
    <w:nsid w:val="22182E8A"/>
    <w:multiLevelType w:val="multilevel"/>
    <w:tmpl w:val="4E6AC8F6"/>
    <w:styleLink w:val="Numberlist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13" w15:restartNumberingAfterBreak="0">
    <w:nsid w:val="272E3F76"/>
    <w:multiLevelType w:val="multilevel"/>
    <w:tmpl w:val="3E5E177A"/>
    <w:name w:val="NTG Table Bullet List3322"/>
    <w:numStyleLink w:val="Tablenumberlist"/>
  </w:abstractNum>
  <w:abstractNum w:abstractNumId="14" w15:restartNumberingAfterBreak="0">
    <w:nsid w:val="27CE4608"/>
    <w:multiLevelType w:val="multilevel"/>
    <w:tmpl w:val="3E5E177A"/>
    <w:name w:val="NTG Table Bullet List33222"/>
    <w:numStyleLink w:val="Tablenumberlist"/>
  </w:abstractNum>
  <w:abstractNum w:abstractNumId="15" w15:restartNumberingAfterBreak="0">
    <w:nsid w:val="27D83E4D"/>
    <w:multiLevelType w:val="multilevel"/>
    <w:tmpl w:val="3928FD02"/>
    <w:numStyleLink w:val="Bulletlist"/>
  </w:abstractNum>
  <w:abstractNum w:abstractNumId="16" w15:restartNumberingAfterBreak="0">
    <w:nsid w:val="2A59584B"/>
    <w:multiLevelType w:val="multilevel"/>
    <w:tmpl w:val="F36AD9F6"/>
    <w:styleLink w:val="NTGTableList"/>
    <w:lvl w:ilvl="0">
      <w:start w:val="1"/>
      <w:numFmt w:val="bullet"/>
      <w:pStyle w:val="NTGTableBulletList1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NTGTableBulletList2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pStyle w:val="NTGTableBulletList3"/>
      <w:lvlText w:val=""/>
      <w:lvlJc w:val="left"/>
      <w:pPr>
        <w:ind w:left="851" w:hanging="284"/>
      </w:pPr>
      <w:rPr>
        <w:rFonts w:ascii="Wingdings" w:hAnsi="Wingdings" w:hint="default"/>
      </w:rPr>
    </w:lvl>
    <w:lvl w:ilvl="3">
      <w:start w:val="1"/>
      <w:numFmt w:val="bullet"/>
      <w:pStyle w:val="NTGTableBulletList4"/>
      <w:lvlText w:val=""/>
      <w:lvlJc w:val="left"/>
      <w:pPr>
        <w:ind w:left="1134" w:hanging="283"/>
      </w:pPr>
      <w:rPr>
        <w:rFonts w:ascii="Wingdings" w:hAnsi="Wingdings" w:hint="default"/>
      </w:rPr>
    </w:lvl>
    <w:lvl w:ilvl="4">
      <w:start w:val="1"/>
      <w:numFmt w:val="bullet"/>
      <w:pStyle w:val="NTGTableBulletList5"/>
      <w:lvlText w:val=""/>
      <w:lvlJc w:val="left"/>
      <w:pPr>
        <w:ind w:left="1418" w:hanging="284"/>
      </w:pPr>
      <w:rPr>
        <w:rFonts w:ascii="Symbol" w:hAnsi="Symbol" w:hint="default"/>
      </w:rPr>
    </w:lvl>
    <w:lvl w:ilvl="5">
      <w:start w:val="1"/>
      <w:numFmt w:val="bullet"/>
      <w:pStyle w:val="NTGTableBulletList6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pStyle w:val="NTGTableBulletList7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pStyle w:val="NTGTableBulletList8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pStyle w:val="NTGTableBulletList9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17" w15:restartNumberingAfterBreak="0">
    <w:nsid w:val="2D392732"/>
    <w:multiLevelType w:val="multilevel"/>
    <w:tmpl w:val="3E5E177A"/>
    <w:name w:val="NTG Table Bullet List322232"/>
    <w:styleLink w:val="Tablenumberlist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2" w:hanging="284"/>
      </w:pPr>
      <w:rPr>
        <w:rFonts w:hint="default"/>
      </w:rPr>
    </w:lvl>
  </w:abstractNum>
  <w:abstractNum w:abstractNumId="18" w15:restartNumberingAfterBreak="0">
    <w:nsid w:val="2E693641"/>
    <w:multiLevelType w:val="multilevel"/>
    <w:tmpl w:val="3E5E177A"/>
    <w:name w:val="NTG Table Bullet List33"/>
    <w:numStyleLink w:val="Tablenumberlist"/>
  </w:abstractNum>
  <w:abstractNum w:abstractNumId="19" w15:restartNumberingAfterBreak="0">
    <w:nsid w:val="2EF077BC"/>
    <w:multiLevelType w:val="multilevel"/>
    <w:tmpl w:val="0C78A7AC"/>
    <w:name w:val="NTG Table Bullet List33222222222222222222"/>
    <w:numStyleLink w:val="Tablebulletlist"/>
  </w:abstractNum>
  <w:abstractNum w:abstractNumId="20" w15:restartNumberingAfterBreak="0">
    <w:nsid w:val="32DF44DA"/>
    <w:multiLevelType w:val="multilevel"/>
    <w:tmpl w:val="3E5E177A"/>
    <w:name w:val="NTG Table Bullet List3222323"/>
    <w:numStyleLink w:val="Tablenumberlist"/>
  </w:abstractNum>
  <w:abstractNum w:abstractNumId="21" w15:restartNumberingAfterBreak="0">
    <w:nsid w:val="36744DFA"/>
    <w:multiLevelType w:val="multilevel"/>
    <w:tmpl w:val="3928FD02"/>
    <w:styleLink w:val="Bulletlist"/>
    <w:lvl w:ilvl="0">
      <w:start w:val="1"/>
      <w:numFmt w:val="bullet"/>
      <w:pStyle w:val="ListBullet"/>
      <w:lvlText w:val=""/>
      <w:lvlJc w:val="left"/>
      <w:pPr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pStyle w:val="ListBullet5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22" w15:restartNumberingAfterBreak="0">
    <w:nsid w:val="3BE61945"/>
    <w:multiLevelType w:val="multilevel"/>
    <w:tmpl w:val="3928FD02"/>
    <w:name w:val="NTG Table Bullet List332222222222222222"/>
    <w:numStyleLink w:val="Bulletlist"/>
  </w:abstractNum>
  <w:abstractNum w:abstractNumId="23" w15:restartNumberingAfterBreak="0">
    <w:nsid w:val="3EE506E3"/>
    <w:multiLevelType w:val="hybridMultilevel"/>
    <w:tmpl w:val="E63ACE3C"/>
    <w:lvl w:ilvl="0" w:tplc="0C090019">
      <w:start w:val="1"/>
      <w:numFmt w:val="lowerLetter"/>
      <w:lvlText w:val="%1.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9FD3A20"/>
    <w:multiLevelType w:val="multilevel"/>
    <w:tmpl w:val="3E5E177A"/>
    <w:name w:val="NTG Table Bullet List3322222222222"/>
    <w:numStyleLink w:val="Tablenumberlist"/>
  </w:abstractNum>
  <w:abstractNum w:abstractNumId="25" w15:restartNumberingAfterBreak="0">
    <w:nsid w:val="4BB76081"/>
    <w:multiLevelType w:val="multilevel"/>
    <w:tmpl w:val="0C78A7AC"/>
    <w:styleLink w:val="Tablebulletlist"/>
    <w:lvl w:ilvl="0">
      <w:start w:val="1"/>
      <w:numFmt w:val="bullet"/>
      <w:pStyle w:val="Tablebulletlistlevel1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Tablebulletlistlevel2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pStyle w:val="Tablebulletlistlevel3"/>
      <w:lvlText w:val=""/>
      <w:lvlJc w:val="left"/>
      <w:pPr>
        <w:ind w:left="851" w:hanging="284"/>
      </w:pPr>
      <w:rPr>
        <w:rFonts w:ascii="Wingdings" w:hAnsi="Wingdings" w:hint="default"/>
        <w:color w:val="auto"/>
      </w:rPr>
    </w:lvl>
    <w:lvl w:ilvl="3">
      <w:start w:val="1"/>
      <w:numFmt w:val="bullet"/>
      <w:pStyle w:val="Tablebulletlistlevel4"/>
      <w:lvlText w:val=""/>
      <w:lvlJc w:val="left"/>
      <w:pPr>
        <w:ind w:left="1134" w:hanging="283"/>
      </w:pPr>
      <w:rPr>
        <w:rFonts w:ascii="Wingdings" w:hAnsi="Wingdings" w:hint="default"/>
        <w:color w:val="auto"/>
      </w:rPr>
    </w:lvl>
    <w:lvl w:ilvl="4">
      <w:start w:val="1"/>
      <w:numFmt w:val="bullet"/>
      <w:pStyle w:val="Tablebulletlistlevel5"/>
      <w:lvlText w:val="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pStyle w:val="Tablebulletlistlevel6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pStyle w:val="Tablebulletlistlevel7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pStyle w:val="Tablebulletlistlevel8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pStyle w:val="Tablebulletlistlevel9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26" w15:restartNumberingAfterBreak="0">
    <w:nsid w:val="4CBB6BAF"/>
    <w:multiLevelType w:val="hybridMultilevel"/>
    <w:tmpl w:val="D4463CAC"/>
    <w:lvl w:ilvl="0" w:tplc="6A0832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5634AF"/>
    <w:multiLevelType w:val="multilevel"/>
    <w:tmpl w:val="2BBEA3BA"/>
    <w:name w:val="NTG Table Bullet List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28" w15:restartNumberingAfterBreak="0">
    <w:nsid w:val="4D90555D"/>
    <w:multiLevelType w:val="multilevel"/>
    <w:tmpl w:val="4E6AC8F6"/>
    <w:styleLink w:val="NTGStandardNumList"/>
    <w:lvl w:ilvl="0">
      <w:start w:val="1"/>
      <w:numFmt w:val="decimal"/>
      <w:lvlText w:val="%1."/>
      <w:lvlJc w:val="left"/>
      <w:pPr>
        <w:ind w:left="2768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5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29" w15:restartNumberingAfterBreak="0">
    <w:nsid w:val="53842BC6"/>
    <w:multiLevelType w:val="multilevel"/>
    <w:tmpl w:val="0C78A7AC"/>
    <w:numStyleLink w:val="Tablebulletlist"/>
  </w:abstractNum>
  <w:abstractNum w:abstractNumId="30" w15:restartNumberingAfterBreak="0">
    <w:nsid w:val="542717C6"/>
    <w:multiLevelType w:val="hybridMultilevel"/>
    <w:tmpl w:val="7580400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D23F9E"/>
    <w:multiLevelType w:val="multilevel"/>
    <w:tmpl w:val="2BBEA3BA"/>
    <w:name w:val="NTG Table Bullet List322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32" w15:restartNumberingAfterBreak="0">
    <w:nsid w:val="56DA2CAE"/>
    <w:multiLevelType w:val="multilevel"/>
    <w:tmpl w:val="3E5E177A"/>
    <w:name w:val="NTG Table Bullet List332222222222222"/>
    <w:numStyleLink w:val="Tablenumberlist"/>
  </w:abstractNum>
  <w:abstractNum w:abstractNumId="33" w15:restartNumberingAfterBreak="0">
    <w:nsid w:val="583359D9"/>
    <w:multiLevelType w:val="multilevel"/>
    <w:tmpl w:val="3E5E177A"/>
    <w:name w:val="NTG Table Bullet List332222222"/>
    <w:numStyleLink w:val="Tablenumberlist"/>
  </w:abstractNum>
  <w:abstractNum w:abstractNumId="34" w15:restartNumberingAfterBreak="0">
    <w:nsid w:val="5B9A5FFE"/>
    <w:multiLevelType w:val="multilevel"/>
    <w:tmpl w:val="0C78A7AC"/>
    <w:name w:val="NTG Table Bullet List33222222222222"/>
    <w:numStyleLink w:val="Tablebulletlist"/>
  </w:abstractNum>
  <w:abstractNum w:abstractNumId="35" w15:restartNumberingAfterBreak="0">
    <w:nsid w:val="5D444259"/>
    <w:multiLevelType w:val="multilevel"/>
    <w:tmpl w:val="0C78A7AC"/>
    <w:name w:val="NTG Table Bullet List332222"/>
    <w:numStyleLink w:val="Tablebulletlist"/>
  </w:abstractNum>
  <w:abstractNum w:abstractNumId="36" w15:restartNumberingAfterBreak="0">
    <w:nsid w:val="69262556"/>
    <w:multiLevelType w:val="multilevel"/>
    <w:tmpl w:val="3E5E177A"/>
    <w:name w:val="NTG Table Bullet List3322222222222222"/>
    <w:numStyleLink w:val="Tablenumberlist"/>
  </w:abstractNum>
  <w:abstractNum w:abstractNumId="37" w15:restartNumberingAfterBreak="0">
    <w:nsid w:val="7453664D"/>
    <w:multiLevelType w:val="multilevel"/>
    <w:tmpl w:val="0C78A7AC"/>
    <w:name w:val="NTG Table Bullet List3322222222222222222"/>
    <w:numStyleLink w:val="Tablebulletlist"/>
  </w:abstractNum>
  <w:abstractNum w:abstractNumId="38" w15:restartNumberingAfterBreak="0">
    <w:nsid w:val="76141D1E"/>
    <w:multiLevelType w:val="multilevel"/>
    <w:tmpl w:val="0C78A7AC"/>
    <w:name w:val="NTG Table Bullet List332222222222"/>
    <w:numStyleLink w:val="Tablebulletlist"/>
  </w:abstractNum>
  <w:abstractNum w:abstractNumId="39" w15:restartNumberingAfterBreak="0">
    <w:nsid w:val="79CC6470"/>
    <w:multiLevelType w:val="multilevel"/>
    <w:tmpl w:val="0D62A85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0" w15:restartNumberingAfterBreak="0">
    <w:nsid w:val="7D8B09E2"/>
    <w:multiLevelType w:val="hybridMultilevel"/>
    <w:tmpl w:val="B422EEC6"/>
    <w:lvl w:ilvl="0" w:tplc="0C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B377EB"/>
    <w:multiLevelType w:val="multilevel"/>
    <w:tmpl w:val="2BBEA3BA"/>
    <w:name w:val="NTG Table Bullet List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num w:numId="1">
    <w:abstractNumId w:val="21"/>
  </w:num>
  <w:num w:numId="2">
    <w:abstractNumId w:val="12"/>
  </w:num>
  <w:num w:numId="3">
    <w:abstractNumId w:val="39"/>
  </w:num>
  <w:num w:numId="4">
    <w:abstractNumId w:val="25"/>
  </w:num>
  <w:num w:numId="5">
    <w:abstractNumId w:val="17"/>
  </w:num>
  <w:num w:numId="6">
    <w:abstractNumId w:val="7"/>
  </w:num>
  <w:num w:numId="7">
    <w:abstractNumId w:val="29"/>
  </w:num>
  <w:num w:numId="8">
    <w:abstractNumId w:val="15"/>
  </w:num>
  <w:num w:numId="9">
    <w:abstractNumId w:val="28"/>
  </w:num>
  <w:num w:numId="10">
    <w:abstractNumId w:val="16"/>
  </w:num>
  <w:num w:numId="11">
    <w:abstractNumId w:val="10"/>
  </w:num>
  <w:num w:numId="12">
    <w:abstractNumId w:val="30"/>
  </w:num>
  <w:num w:numId="13">
    <w:abstractNumId w:val="26"/>
  </w:num>
  <w:num w:numId="14">
    <w:abstractNumId w:val="40"/>
  </w:num>
  <w:num w:numId="15">
    <w:abstractNumId w:val="2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stylePaneFormatFilter w:val="D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1" w:alternateStyleNames="1"/>
  <w:defaultTabStop w:val="284"/>
  <w:drawingGridHorizontalSpacing w:val="110"/>
  <w:displayHorizontalDrawingGridEvery w:val="2"/>
  <w:displayVerticalDrawingGridEvery w:val="2"/>
  <w:characterSpacingControl w:val="doNotCompress"/>
  <w:hdrShapeDefaults>
    <o:shapedefaults v:ext="edit" spidmax="8806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9FB"/>
    <w:rsid w:val="000008B1"/>
    <w:rsid w:val="00001DDF"/>
    <w:rsid w:val="0000322D"/>
    <w:rsid w:val="00007670"/>
    <w:rsid w:val="00010665"/>
    <w:rsid w:val="00013EE0"/>
    <w:rsid w:val="00016716"/>
    <w:rsid w:val="000218A4"/>
    <w:rsid w:val="0002393A"/>
    <w:rsid w:val="00027675"/>
    <w:rsid w:val="00027DB8"/>
    <w:rsid w:val="00031A96"/>
    <w:rsid w:val="00032392"/>
    <w:rsid w:val="00040543"/>
    <w:rsid w:val="00040BF3"/>
    <w:rsid w:val="0004211C"/>
    <w:rsid w:val="00044041"/>
    <w:rsid w:val="00046C59"/>
    <w:rsid w:val="00051362"/>
    <w:rsid w:val="00051F45"/>
    <w:rsid w:val="00052953"/>
    <w:rsid w:val="0005341A"/>
    <w:rsid w:val="0005530D"/>
    <w:rsid w:val="00056DEF"/>
    <w:rsid w:val="00056EDC"/>
    <w:rsid w:val="00061530"/>
    <w:rsid w:val="0006635A"/>
    <w:rsid w:val="000720BE"/>
    <w:rsid w:val="0007259C"/>
    <w:rsid w:val="00080202"/>
    <w:rsid w:val="00080DCD"/>
    <w:rsid w:val="00080E22"/>
    <w:rsid w:val="00082573"/>
    <w:rsid w:val="000840A3"/>
    <w:rsid w:val="00085062"/>
    <w:rsid w:val="00085E0B"/>
    <w:rsid w:val="00086A5F"/>
    <w:rsid w:val="000911EF"/>
    <w:rsid w:val="00092451"/>
    <w:rsid w:val="00092DC9"/>
    <w:rsid w:val="000962C5"/>
    <w:rsid w:val="000A1D4D"/>
    <w:rsid w:val="000A4317"/>
    <w:rsid w:val="000A559C"/>
    <w:rsid w:val="000B2CA1"/>
    <w:rsid w:val="000C5023"/>
    <w:rsid w:val="000D1F29"/>
    <w:rsid w:val="000D3072"/>
    <w:rsid w:val="000D633D"/>
    <w:rsid w:val="000E342B"/>
    <w:rsid w:val="000E5BCE"/>
    <w:rsid w:val="000E5DD2"/>
    <w:rsid w:val="000F2958"/>
    <w:rsid w:val="000F2DDC"/>
    <w:rsid w:val="000F3850"/>
    <w:rsid w:val="00104E3A"/>
    <w:rsid w:val="00104E7F"/>
    <w:rsid w:val="0010637D"/>
    <w:rsid w:val="001137EC"/>
    <w:rsid w:val="001152F5"/>
    <w:rsid w:val="00117743"/>
    <w:rsid w:val="00117F5B"/>
    <w:rsid w:val="00120248"/>
    <w:rsid w:val="00122957"/>
    <w:rsid w:val="00123BFF"/>
    <w:rsid w:val="0012671A"/>
    <w:rsid w:val="00132658"/>
    <w:rsid w:val="001334AE"/>
    <w:rsid w:val="0014721A"/>
    <w:rsid w:val="00150D68"/>
    <w:rsid w:val="00150DC0"/>
    <w:rsid w:val="001539DB"/>
    <w:rsid w:val="00154C08"/>
    <w:rsid w:val="00156CD4"/>
    <w:rsid w:val="0016153B"/>
    <w:rsid w:val="00164A3E"/>
    <w:rsid w:val="00165B5F"/>
    <w:rsid w:val="00166595"/>
    <w:rsid w:val="00166FF6"/>
    <w:rsid w:val="00171AE8"/>
    <w:rsid w:val="0017548B"/>
    <w:rsid w:val="00176123"/>
    <w:rsid w:val="00181620"/>
    <w:rsid w:val="00181F2A"/>
    <w:rsid w:val="00186F23"/>
    <w:rsid w:val="0018765C"/>
    <w:rsid w:val="001924FA"/>
    <w:rsid w:val="001957AD"/>
    <w:rsid w:val="001A2B7F"/>
    <w:rsid w:val="001A3AFD"/>
    <w:rsid w:val="001A496C"/>
    <w:rsid w:val="001A5493"/>
    <w:rsid w:val="001A576A"/>
    <w:rsid w:val="001B2B6C"/>
    <w:rsid w:val="001B6D10"/>
    <w:rsid w:val="001C3435"/>
    <w:rsid w:val="001C7E5E"/>
    <w:rsid w:val="001D01C4"/>
    <w:rsid w:val="001D2B44"/>
    <w:rsid w:val="001D4F99"/>
    <w:rsid w:val="001D52B0"/>
    <w:rsid w:val="001D5A18"/>
    <w:rsid w:val="001D7CA4"/>
    <w:rsid w:val="001E057F"/>
    <w:rsid w:val="001E14EB"/>
    <w:rsid w:val="001E2282"/>
    <w:rsid w:val="001E6428"/>
    <w:rsid w:val="001F19D0"/>
    <w:rsid w:val="001F1C60"/>
    <w:rsid w:val="001F59E6"/>
    <w:rsid w:val="001F7EFC"/>
    <w:rsid w:val="00200A6F"/>
    <w:rsid w:val="00203B56"/>
    <w:rsid w:val="00203F1C"/>
    <w:rsid w:val="002057A3"/>
    <w:rsid w:val="00206936"/>
    <w:rsid w:val="00206C6F"/>
    <w:rsid w:val="00206FBD"/>
    <w:rsid w:val="00207746"/>
    <w:rsid w:val="00217597"/>
    <w:rsid w:val="00221C07"/>
    <w:rsid w:val="0022526B"/>
    <w:rsid w:val="00227D13"/>
    <w:rsid w:val="00230031"/>
    <w:rsid w:val="00235C01"/>
    <w:rsid w:val="00242A31"/>
    <w:rsid w:val="00247343"/>
    <w:rsid w:val="00250320"/>
    <w:rsid w:val="002526C0"/>
    <w:rsid w:val="00256250"/>
    <w:rsid w:val="00257BF0"/>
    <w:rsid w:val="00260C48"/>
    <w:rsid w:val="00265C56"/>
    <w:rsid w:val="00267647"/>
    <w:rsid w:val="00267DE5"/>
    <w:rsid w:val="002716CD"/>
    <w:rsid w:val="00274D4B"/>
    <w:rsid w:val="002751FA"/>
    <w:rsid w:val="002806F5"/>
    <w:rsid w:val="00281577"/>
    <w:rsid w:val="00282229"/>
    <w:rsid w:val="002828DB"/>
    <w:rsid w:val="00284B40"/>
    <w:rsid w:val="00290842"/>
    <w:rsid w:val="002926BC"/>
    <w:rsid w:val="00293A72"/>
    <w:rsid w:val="002959FA"/>
    <w:rsid w:val="002A0160"/>
    <w:rsid w:val="002A30C3"/>
    <w:rsid w:val="002A4417"/>
    <w:rsid w:val="002A6F6A"/>
    <w:rsid w:val="002A7712"/>
    <w:rsid w:val="002B2EAA"/>
    <w:rsid w:val="002B38F7"/>
    <w:rsid w:val="002B5591"/>
    <w:rsid w:val="002B6AA4"/>
    <w:rsid w:val="002B7012"/>
    <w:rsid w:val="002C1FE9"/>
    <w:rsid w:val="002D3A57"/>
    <w:rsid w:val="002D4B6E"/>
    <w:rsid w:val="002D7D05"/>
    <w:rsid w:val="002E20C8"/>
    <w:rsid w:val="002E4290"/>
    <w:rsid w:val="002E66A6"/>
    <w:rsid w:val="002F0DB1"/>
    <w:rsid w:val="002F2885"/>
    <w:rsid w:val="002F45A1"/>
    <w:rsid w:val="0030109B"/>
    <w:rsid w:val="003019A7"/>
    <w:rsid w:val="003037F9"/>
    <w:rsid w:val="0030583E"/>
    <w:rsid w:val="00306E44"/>
    <w:rsid w:val="00307FE1"/>
    <w:rsid w:val="0031390F"/>
    <w:rsid w:val="003164BA"/>
    <w:rsid w:val="00324A78"/>
    <w:rsid w:val="003258E6"/>
    <w:rsid w:val="00326638"/>
    <w:rsid w:val="00330C73"/>
    <w:rsid w:val="003336D8"/>
    <w:rsid w:val="003365BC"/>
    <w:rsid w:val="00336A16"/>
    <w:rsid w:val="003406F4"/>
    <w:rsid w:val="00342283"/>
    <w:rsid w:val="00343A87"/>
    <w:rsid w:val="00344A36"/>
    <w:rsid w:val="003456F4"/>
    <w:rsid w:val="00347FB6"/>
    <w:rsid w:val="003504FD"/>
    <w:rsid w:val="00350881"/>
    <w:rsid w:val="003547EF"/>
    <w:rsid w:val="00354D12"/>
    <w:rsid w:val="003561A1"/>
    <w:rsid w:val="00356B0E"/>
    <w:rsid w:val="00357D55"/>
    <w:rsid w:val="00363513"/>
    <w:rsid w:val="003657E5"/>
    <w:rsid w:val="0036589C"/>
    <w:rsid w:val="00371312"/>
    <w:rsid w:val="00371DC7"/>
    <w:rsid w:val="003745FF"/>
    <w:rsid w:val="0037702B"/>
    <w:rsid w:val="00377B21"/>
    <w:rsid w:val="00380746"/>
    <w:rsid w:val="00390932"/>
    <w:rsid w:val="00390CE3"/>
    <w:rsid w:val="00394876"/>
    <w:rsid w:val="00394AAF"/>
    <w:rsid w:val="00394CE5"/>
    <w:rsid w:val="00394D56"/>
    <w:rsid w:val="0039689A"/>
    <w:rsid w:val="003A3EB9"/>
    <w:rsid w:val="003A6341"/>
    <w:rsid w:val="003B049C"/>
    <w:rsid w:val="003B67FD"/>
    <w:rsid w:val="003B6A61"/>
    <w:rsid w:val="003C7DDC"/>
    <w:rsid w:val="003D0F63"/>
    <w:rsid w:val="003D238B"/>
    <w:rsid w:val="003D3A83"/>
    <w:rsid w:val="003D42C0"/>
    <w:rsid w:val="003D5B29"/>
    <w:rsid w:val="003D7818"/>
    <w:rsid w:val="003E0441"/>
    <w:rsid w:val="003E1F74"/>
    <w:rsid w:val="003E2445"/>
    <w:rsid w:val="003E3BB2"/>
    <w:rsid w:val="003F4043"/>
    <w:rsid w:val="003F5B58"/>
    <w:rsid w:val="003F632E"/>
    <w:rsid w:val="003F6F59"/>
    <w:rsid w:val="00401407"/>
    <w:rsid w:val="0040222A"/>
    <w:rsid w:val="004047BC"/>
    <w:rsid w:val="004100F7"/>
    <w:rsid w:val="0041288A"/>
    <w:rsid w:val="0041364A"/>
    <w:rsid w:val="00414CB3"/>
    <w:rsid w:val="0041563D"/>
    <w:rsid w:val="00415DEB"/>
    <w:rsid w:val="00416406"/>
    <w:rsid w:val="004179BF"/>
    <w:rsid w:val="00422C6E"/>
    <w:rsid w:val="00424AF0"/>
    <w:rsid w:val="00426E25"/>
    <w:rsid w:val="00426F6D"/>
    <w:rsid w:val="00427D9C"/>
    <w:rsid w:val="00427E7E"/>
    <w:rsid w:val="004366A2"/>
    <w:rsid w:val="00440381"/>
    <w:rsid w:val="00443B6E"/>
    <w:rsid w:val="0045420A"/>
    <w:rsid w:val="004554D4"/>
    <w:rsid w:val="00461744"/>
    <w:rsid w:val="0046336D"/>
    <w:rsid w:val="00463635"/>
    <w:rsid w:val="00466185"/>
    <w:rsid w:val="00466303"/>
    <w:rsid w:val="004668A7"/>
    <w:rsid w:val="00466D96"/>
    <w:rsid w:val="00467747"/>
    <w:rsid w:val="00467F7E"/>
    <w:rsid w:val="00470017"/>
    <w:rsid w:val="004734FD"/>
    <w:rsid w:val="00473C98"/>
    <w:rsid w:val="0047460D"/>
    <w:rsid w:val="00474965"/>
    <w:rsid w:val="004773F9"/>
    <w:rsid w:val="00477B9F"/>
    <w:rsid w:val="0048131F"/>
    <w:rsid w:val="00481E94"/>
    <w:rsid w:val="00482DF8"/>
    <w:rsid w:val="004832B3"/>
    <w:rsid w:val="004864DE"/>
    <w:rsid w:val="00494BE5"/>
    <w:rsid w:val="00495E04"/>
    <w:rsid w:val="004A0EBA"/>
    <w:rsid w:val="004A1B26"/>
    <w:rsid w:val="004A2538"/>
    <w:rsid w:val="004A6183"/>
    <w:rsid w:val="004A65C1"/>
    <w:rsid w:val="004A75A1"/>
    <w:rsid w:val="004B0C15"/>
    <w:rsid w:val="004B2D0A"/>
    <w:rsid w:val="004B35EA"/>
    <w:rsid w:val="004B69E4"/>
    <w:rsid w:val="004C3A61"/>
    <w:rsid w:val="004C6C39"/>
    <w:rsid w:val="004D00F0"/>
    <w:rsid w:val="004D075F"/>
    <w:rsid w:val="004D1B76"/>
    <w:rsid w:val="004D344E"/>
    <w:rsid w:val="004D3931"/>
    <w:rsid w:val="004D3FF8"/>
    <w:rsid w:val="004E019E"/>
    <w:rsid w:val="004E06EC"/>
    <w:rsid w:val="004E0A3F"/>
    <w:rsid w:val="004E1B1F"/>
    <w:rsid w:val="004E258C"/>
    <w:rsid w:val="004E2CB7"/>
    <w:rsid w:val="004E4C71"/>
    <w:rsid w:val="004F016A"/>
    <w:rsid w:val="00500F94"/>
    <w:rsid w:val="00500FF4"/>
    <w:rsid w:val="00502FB3"/>
    <w:rsid w:val="00503DE9"/>
    <w:rsid w:val="0050530C"/>
    <w:rsid w:val="00505DEA"/>
    <w:rsid w:val="00507782"/>
    <w:rsid w:val="00512A04"/>
    <w:rsid w:val="00513FEC"/>
    <w:rsid w:val="00517B51"/>
    <w:rsid w:val="00520499"/>
    <w:rsid w:val="005249F5"/>
    <w:rsid w:val="005260F7"/>
    <w:rsid w:val="00526CEA"/>
    <w:rsid w:val="005348B4"/>
    <w:rsid w:val="00543BD1"/>
    <w:rsid w:val="00550547"/>
    <w:rsid w:val="005516BE"/>
    <w:rsid w:val="00553034"/>
    <w:rsid w:val="00556113"/>
    <w:rsid w:val="00564C12"/>
    <w:rsid w:val="005654B8"/>
    <w:rsid w:val="00573F6F"/>
    <w:rsid w:val="005762CC"/>
    <w:rsid w:val="00582D3D"/>
    <w:rsid w:val="005846A6"/>
    <w:rsid w:val="00585244"/>
    <w:rsid w:val="0058688D"/>
    <w:rsid w:val="0059008B"/>
    <w:rsid w:val="00595386"/>
    <w:rsid w:val="00595D03"/>
    <w:rsid w:val="00595FAE"/>
    <w:rsid w:val="00597234"/>
    <w:rsid w:val="005A0E57"/>
    <w:rsid w:val="005A1B08"/>
    <w:rsid w:val="005A210C"/>
    <w:rsid w:val="005A4AC0"/>
    <w:rsid w:val="005A5FDF"/>
    <w:rsid w:val="005A79B3"/>
    <w:rsid w:val="005B0FB7"/>
    <w:rsid w:val="005B122A"/>
    <w:rsid w:val="005B1FCB"/>
    <w:rsid w:val="005B4A89"/>
    <w:rsid w:val="005B5AC2"/>
    <w:rsid w:val="005C2833"/>
    <w:rsid w:val="005C55A9"/>
    <w:rsid w:val="005D14CE"/>
    <w:rsid w:val="005D4FC9"/>
    <w:rsid w:val="005E144D"/>
    <w:rsid w:val="005E1500"/>
    <w:rsid w:val="005E39D5"/>
    <w:rsid w:val="005E3A43"/>
    <w:rsid w:val="005F0B17"/>
    <w:rsid w:val="005F5758"/>
    <w:rsid w:val="005F77C7"/>
    <w:rsid w:val="00601488"/>
    <w:rsid w:val="00601E4C"/>
    <w:rsid w:val="00603AE8"/>
    <w:rsid w:val="006052EA"/>
    <w:rsid w:val="00612AA5"/>
    <w:rsid w:val="00620675"/>
    <w:rsid w:val="00622910"/>
    <w:rsid w:val="006244C4"/>
    <w:rsid w:val="006254B6"/>
    <w:rsid w:val="00627FC8"/>
    <w:rsid w:val="00630C82"/>
    <w:rsid w:val="006326C0"/>
    <w:rsid w:val="00642AAB"/>
    <w:rsid w:val="006433C3"/>
    <w:rsid w:val="00644D8A"/>
    <w:rsid w:val="00650F5B"/>
    <w:rsid w:val="00653CC7"/>
    <w:rsid w:val="006555F2"/>
    <w:rsid w:val="006570FF"/>
    <w:rsid w:val="00657633"/>
    <w:rsid w:val="006670D7"/>
    <w:rsid w:val="006719EA"/>
    <w:rsid w:val="00671F13"/>
    <w:rsid w:val="0067367B"/>
    <w:rsid w:val="0067400A"/>
    <w:rsid w:val="006823B0"/>
    <w:rsid w:val="006847AD"/>
    <w:rsid w:val="006859FB"/>
    <w:rsid w:val="0069114B"/>
    <w:rsid w:val="006924B9"/>
    <w:rsid w:val="00692A7A"/>
    <w:rsid w:val="00694638"/>
    <w:rsid w:val="006959A1"/>
    <w:rsid w:val="0069742E"/>
    <w:rsid w:val="0069780E"/>
    <w:rsid w:val="006A5FB1"/>
    <w:rsid w:val="006A6F06"/>
    <w:rsid w:val="006A756A"/>
    <w:rsid w:val="006B535E"/>
    <w:rsid w:val="006C3543"/>
    <w:rsid w:val="006D23F2"/>
    <w:rsid w:val="006D4AFB"/>
    <w:rsid w:val="006D548D"/>
    <w:rsid w:val="006D66F7"/>
    <w:rsid w:val="006E1E75"/>
    <w:rsid w:val="006E3BFF"/>
    <w:rsid w:val="006E461F"/>
    <w:rsid w:val="006E5F88"/>
    <w:rsid w:val="00703193"/>
    <w:rsid w:val="0070360B"/>
    <w:rsid w:val="00705C9D"/>
    <w:rsid w:val="00705F13"/>
    <w:rsid w:val="00713D03"/>
    <w:rsid w:val="00714F1D"/>
    <w:rsid w:val="00715225"/>
    <w:rsid w:val="00715F8F"/>
    <w:rsid w:val="00720B28"/>
    <w:rsid w:val="00720CC6"/>
    <w:rsid w:val="00722DDB"/>
    <w:rsid w:val="00724728"/>
    <w:rsid w:val="00724F98"/>
    <w:rsid w:val="00730B9B"/>
    <w:rsid w:val="00731271"/>
    <w:rsid w:val="0073182E"/>
    <w:rsid w:val="007329C2"/>
    <w:rsid w:val="007332FF"/>
    <w:rsid w:val="007341A1"/>
    <w:rsid w:val="00734A12"/>
    <w:rsid w:val="00734BDA"/>
    <w:rsid w:val="00737022"/>
    <w:rsid w:val="007408F5"/>
    <w:rsid w:val="00741EAE"/>
    <w:rsid w:val="00750E97"/>
    <w:rsid w:val="00755248"/>
    <w:rsid w:val="00756C34"/>
    <w:rsid w:val="0076190B"/>
    <w:rsid w:val="0076355D"/>
    <w:rsid w:val="00763A2D"/>
    <w:rsid w:val="007676A4"/>
    <w:rsid w:val="00777795"/>
    <w:rsid w:val="00783A57"/>
    <w:rsid w:val="00784C92"/>
    <w:rsid w:val="00785733"/>
    <w:rsid w:val="007859CD"/>
    <w:rsid w:val="007907E4"/>
    <w:rsid w:val="00790FDE"/>
    <w:rsid w:val="00791E1F"/>
    <w:rsid w:val="0079358C"/>
    <w:rsid w:val="00796371"/>
    <w:rsid w:val="00796461"/>
    <w:rsid w:val="007A1FB2"/>
    <w:rsid w:val="007A6A4F"/>
    <w:rsid w:val="007B03F5"/>
    <w:rsid w:val="007B5C09"/>
    <w:rsid w:val="007B5DA2"/>
    <w:rsid w:val="007B7226"/>
    <w:rsid w:val="007C0966"/>
    <w:rsid w:val="007C19E7"/>
    <w:rsid w:val="007C5CFD"/>
    <w:rsid w:val="007C6D9F"/>
    <w:rsid w:val="007D4893"/>
    <w:rsid w:val="007E1214"/>
    <w:rsid w:val="007E2424"/>
    <w:rsid w:val="007E3DBE"/>
    <w:rsid w:val="007E70CF"/>
    <w:rsid w:val="007E74A4"/>
    <w:rsid w:val="007F263F"/>
    <w:rsid w:val="007F79E1"/>
    <w:rsid w:val="008015A8"/>
    <w:rsid w:val="0080391D"/>
    <w:rsid w:val="0080766E"/>
    <w:rsid w:val="00811169"/>
    <w:rsid w:val="00815297"/>
    <w:rsid w:val="008170DB"/>
    <w:rsid w:val="00817BA1"/>
    <w:rsid w:val="00823022"/>
    <w:rsid w:val="00823F24"/>
    <w:rsid w:val="0082634E"/>
    <w:rsid w:val="00827DFD"/>
    <w:rsid w:val="008313C4"/>
    <w:rsid w:val="00835434"/>
    <w:rsid w:val="008358C0"/>
    <w:rsid w:val="00835994"/>
    <w:rsid w:val="008413F6"/>
    <w:rsid w:val="00842838"/>
    <w:rsid w:val="008455B7"/>
    <w:rsid w:val="008462B2"/>
    <w:rsid w:val="008535B3"/>
    <w:rsid w:val="00854EC1"/>
    <w:rsid w:val="00856DCF"/>
    <w:rsid w:val="0085797F"/>
    <w:rsid w:val="00861DC3"/>
    <w:rsid w:val="0086261C"/>
    <w:rsid w:val="008633F8"/>
    <w:rsid w:val="0086467E"/>
    <w:rsid w:val="008654B6"/>
    <w:rsid w:val="00866B6C"/>
    <w:rsid w:val="00867019"/>
    <w:rsid w:val="00871A09"/>
    <w:rsid w:val="008735A9"/>
    <w:rsid w:val="00875424"/>
    <w:rsid w:val="00877489"/>
    <w:rsid w:val="00877BC5"/>
    <w:rsid w:val="00877D20"/>
    <w:rsid w:val="00881C48"/>
    <w:rsid w:val="008822FC"/>
    <w:rsid w:val="00884610"/>
    <w:rsid w:val="00884668"/>
    <w:rsid w:val="00885B80"/>
    <w:rsid w:val="00885C30"/>
    <w:rsid w:val="00885E9B"/>
    <w:rsid w:val="00893C96"/>
    <w:rsid w:val="0089500A"/>
    <w:rsid w:val="00897C94"/>
    <w:rsid w:val="008A05A4"/>
    <w:rsid w:val="008A5B17"/>
    <w:rsid w:val="008A7C12"/>
    <w:rsid w:val="008B03CE"/>
    <w:rsid w:val="008B529E"/>
    <w:rsid w:val="008C17FB"/>
    <w:rsid w:val="008D12CC"/>
    <w:rsid w:val="008D1B00"/>
    <w:rsid w:val="008D57B8"/>
    <w:rsid w:val="008E03FC"/>
    <w:rsid w:val="008E1963"/>
    <w:rsid w:val="008E4BE9"/>
    <w:rsid w:val="008E510B"/>
    <w:rsid w:val="008F4C07"/>
    <w:rsid w:val="00902B13"/>
    <w:rsid w:val="00911941"/>
    <w:rsid w:val="00912BB0"/>
    <w:rsid w:val="0092024D"/>
    <w:rsid w:val="009212BE"/>
    <w:rsid w:val="009245A5"/>
    <w:rsid w:val="00925F0F"/>
    <w:rsid w:val="00932F6B"/>
    <w:rsid w:val="00941693"/>
    <w:rsid w:val="00942009"/>
    <w:rsid w:val="00944E62"/>
    <w:rsid w:val="009464D1"/>
    <w:rsid w:val="009468BC"/>
    <w:rsid w:val="00947413"/>
    <w:rsid w:val="009507A8"/>
    <w:rsid w:val="00951975"/>
    <w:rsid w:val="00954058"/>
    <w:rsid w:val="009616DF"/>
    <w:rsid w:val="0096542F"/>
    <w:rsid w:val="00967FA7"/>
    <w:rsid w:val="00971645"/>
    <w:rsid w:val="00977919"/>
    <w:rsid w:val="0098074C"/>
    <w:rsid w:val="00980EEF"/>
    <w:rsid w:val="00983000"/>
    <w:rsid w:val="009870FA"/>
    <w:rsid w:val="009916EC"/>
    <w:rsid w:val="009921C3"/>
    <w:rsid w:val="009942D9"/>
    <w:rsid w:val="0099551D"/>
    <w:rsid w:val="009A5897"/>
    <w:rsid w:val="009A5F24"/>
    <w:rsid w:val="009A6204"/>
    <w:rsid w:val="009B0B3E"/>
    <w:rsid w:val="009B1913"/>
    <w:rsid w:val="009B6657"/>
    <w:rsid w:val="009D0EB5"/>
    <w:rsid w:val="009D14F9"/>
    <w:rsid w:val="009D2549"/>
    <w:rsid w:val="009D2B74"/>
    <w:rsid w:val="009D3312"/>
    <w:rsid w:val="009D3709"/>
    <w:rsid w:val="009D63FF"/>
    <w:rsid w:val="009E175D"/>
    <w:rsid w:val="009E3CC2"/>
    <w:rsid w:val="009F06BD"/>
    <w:rsid w:val="009F1AA1"/>
    <w:rsid w:val="009F2A4D"/>
    <w:rsid w:val="009F371E"/>
    <w:rsid w:val="009F4E69"/>
    <w:rsid w:val="009F6548"/>
    <w:rsid w:val="00A00828"/>
    <w:rsid w:val="00A00EAF"/>
    <w:rsid w:val="00A03290"/>
    <w:rsid w:val="00A033B6"/>
    <w:rsid w:val="00A0387E"/>
    <w:rsid w:val="00A06146"/>
    <w:rsid w:val="00A07490"/>
    <w:rsid w:val="00A10655"/>
    <w:rsid w:val="00A111AC"/>
    <w:rsid w:val="00A12B64"/>
    <w:rsid w:val="00A21F7E"/>
    <w:rsid w:val="00A22C38"/>
    <w:rsid w:val="00A22DF9"/>
    <w:rsid w:val="00A25193"/>
    <w:rsid w:val="00A251A6"/>
    <w:rsid w:val="00A26E80"/>
    <w:rsid w:val="00A31AE8"/>
    <w:rsid w:val="00A34318"/>
    <w:rsid w:val="00A3739D"/>
    <w:rsid w:val="00A37DDA"/>
    <w:rsid w:val="00A41738"/>
    <w:rsid w:val="00A45005"/>
    <w:rsid w:val="00A47824"/>
    <w:rsid w:val="00A51BAC"/>
    <w:rsid w:val="00A62B08"/>
    <w:rsid w:val="00A660E7"/>
    <w:rsid w:val="00A721CE"/>
    <w:rsid w:val="00A76790"/>
    <w:rsid w:val="00A81E64"/>
    <w:rsid w:val="00A84B64"/>
    <w:rsid w:val="00A925EC"/>
    <w:rsid w:val="00A9293C"/>
    <w:rsid w:val="00A929AA"/>
    <w:rsid w:val="00A92B6B"/>
    <w:rsid w:val="00AA541E"/>
    <w:rsid w:val="00AB2784"/>
    <w:rsid w:val="00AC7513"/>
    <w:rsid w:val="00AD0DA4"/>
    <w:rsid w:val="00AD4169"/>
    <w:rsid w:val="00AD51F0"/>
    <w:rsid w:val="00AD566C"/>
    <w:rsid w:val="00AD6C64"/>
    <w:rsid w:val="00AE25C6"/>
    <w:rsid w:val="00AE29C0"/>
    <w:rsid w:val="00AE306C"/>
    <w:rsid w:val="00AE7B8C"/>
    <w:rsid w:val="00AF28C1"/>
    <w:rsid w:val="00AF3A60"/>
    <w:rsid w:val="00B00189"/>
    <w:rsid w:val="00B0057A"/>
    <w:rsid w:val="00B02EF1"/>
    <w:rsid w:val="00B032B0"/>
    <w:rsid w:val="00B06AEF"/>
    <w:rsid w:val="00B06F0E"/>
    <w:rsid w:val="00B07B14"/>
    <w:rsid w:val="00B07BB4"/>
    <w:rsid w:val="00B07C97"/>
    <w:rsid w:val="00B07F07"/>
    <w:rsid w:val="00B11C67"/>
    <w:rsid w:val="00B14B32"/>
    <w:rsid w:val="00B15754"/>
    <w:rsid w:val="00B17774"/>
    <w:rsid w:val="00B2046E"/>
    <w:rsid w:val="00B20E8B"/>
    <w:rsid w:val="00B230AD"/>
    <w:rsid w:val="00B247A1"/>
    <w:rsid w:val="00B257E1"/>
    <w:rsid w:val="00B2599A"/>
    <w:rsid w:val="00B27AC4"/>
    <w:rsid w:val="00B31531"/>
    <w:rsid w:val="00B343CC"/>
    <w:rsid w:val="00B40C1C"/>
    <w:rsid w:val="00B41D96"/>
    <w:rsid w:val="00B45A23"/>
    <w:rsid w:val="00B5084A"/>
    <w:rsid w:val="00B52C30"/>
    <w:rsid w:val="00B55A82"/>
    <w:rsid w:val="00B606A1"/>
    <w:rsid w:val="00B614F7"/>
    <w:rsid w:val="00B61B26"/>
    <w:rsid w:val="00B65E6B"/>
    <w:rsid w:val="00B674DD"/>
    <w:rsid w:val="00B675B2"/>
    <w:rsid w:val="00B75069"/>
    <w:rsid w:val="00B81261"/>
    <w:rsid w:val="00B81270"/>
    <w:rsid w:val="00B81B7F"/>
    <w:rsid w:val="00B8223E"/>
    <w:rsid w:val="00B832AE"/>
    <w:rsid w:val="00B86678"/>
    <w:rsid w:val="00B91404"/>
    <w:rsid w:val="00B92F9B"/>
    <w:rsid w:val="00B941B3"/>
    <w:rsid w:val="00B96513"/>
    <w:rsid w:val="00B96DB5"/>
    <w:rsid w:val="00BA1D47"/>
    <w:rsid w:val="00BA4097"/>
    <w:rsid w:val="00BA66F0"/>
    <w:rsid w:val="00BA7405"/>
    <w:rsid w:val="00BB2239"/>
    <w:rsid w:val="00BB2AE7"/>
    <w:rsid w:val="00BB6464"/>
    <w:rsid w:val="00BC1BB8"/>
    <w:rsid w:val="00BD30F4"/>
    <w:rsid w:val="00BD3ADD"/>
    <w:rsid w:val="00BD4E84"/>
    <w:rsid w:val="00BD7FE1"/>
    <w:rsid w:val="00BE19E3"/>
    <w:rsid w:val="00BE37CA"/>
    <w:rsid w:val="00BE6144"/>
    <w:rsid w:val="00BE635A"/>
    <w:rsid w:val="00BE75E2"/>
    <w:rsid w:val="00BF17E9"/>
    <w:rsid w:val="00BF29FE"/>
    <w:rsid w:val="00BF2ABB"/>
    <w:rsid w:val="00BF5099"/>
    <w:rsid w:val="00C03DFD"/>
    <w:rsid w:val="00C0664C"/>
    <w:rsid w:val="00C06878"/>
    <w:rsid w:val="00C10F10"/>
    <w:rsid w:val="00C129F1"/>
    <w:rsid w:val="00C15D4D"/>
    <w:rsid w:val="00C175DC"/>
    <w:rsid w:val="00C209FA"/>
    <w:rsid w:val="00C21B4E"/>
    <w:rsid w:val="00C21C19"/>
    <w:rsid w:val="00C22E74"/>
    <w:rsid w:val="00C30171"/>
    <w:rsid w:val="00C309D8"/>
    <w:rsid w:val="00C34222"/>
    <w:rsid w:val="00C3655F"/>
    <w:rsid w:val="00C379BE"/>
    <w:rsid w:val="00C37A65"/>
    <w:rsid w:val="00C43519"/>
    <w:rsid w:val="00C51537"/>
    <w:rsid w:val="00C52BC3"/>
    <w:rsid w:val="00C54B65"/>
    <w:rsid w:val="00C60042"/>
    <w:rsid w:val="00C60F89"/>
    <w:rsid w:val="00C61AFA"/>
    <w:rsid w:val="00C61D64"/>
    <w:rsid w:val="00C62099"/>
    <w:rsid w:val="00C64EA3"/>
    <w:rsid w:val="00C66AB2"/>
    <w:rsid w:val="00C703B7"/>
    <w:rsid w:val="00C72867"/>
    <w:rsid w:val="00C75E81"/>
    <w:rsid w:val="00C80CF7"/>
    <w:rsid w:val="00C82279"/>
    <w:rsid w:val="00C8326C"/>
    <w:rsid w:val="00C86609"/>
    <w:rsid w:val="00C92B4C"/>
    <w:rsid w:val="00C954F6"/>
    <w:rsid w:val="00C978A5"/>
    <w:rsid w:val="00CA26D7"/>
    <w:rsid w:val="00CA6BC5"/>
    <w:rsid w:val="00CA7C6A"/>
    <w:rsid w:val="00CC27F0"/>
    <w:rsid w:val="00CC61CD"/>
    <w:rsid w:val="00CC737B"/>
    <w:rsid w:val="00CC7D84"/>
    <w:rsid w:val="00CD4B9A"/>
    <w:rsid w:val="00CD5011"/>
    <w:rsid w:val="00CD56C8"/>
    <w:rsid w:val="00CD7D55"/>
    <w:rsid w:val="00CE51C6"/>
    <w:rsid w:val="00CE640F"/>
    <w:rsid w:val="00CE76BC"/>
    <w:rsid w:val="00CF49A9"/>
    <w:rsid w:val="00CF4B67"/>
    <w:rsid w:val="00CF540E"/>
    <w:rsid w:val="00CF76CB"/>
    <w:rsid w:val="00D01A4E"/>
    <w:rsid w:val="00D02F07"/>
    <w:rsid w:val="00D10BB4"/>
    <w:rsid w:val="00D156DD"/>
    <w:rsid w:val="00D158C5"/>
    <w:rsid w:val="00D21221"/>
    <w:rsid w:val="00D27EBE"/>
    <w:rsid w:val="00D33AEE"/>
    <w:rsid w:val="00D34B15"/>
    <w:rsid w:val="00D36A49"/>
    <w:rsid w:val="00D42B7C"/>
    <w:rsid w:val="00D505CF"/>
    <w:rsid w:val="00D517C6"/>
    <w:rsid w:val="00D56618"/>
    <w:rsid w:val="00D57347"/>
    <w:rsid w:val="00D60298"/>
    <w:rsid w:val="00D614ED"/>
    <w:rsid w:val="00D71D84"/>
    <w:rsid w:val="00D72464"/>
    <w:rsid w:val="00D768EB"/>
    <w:rsid w:val="00D80136"/>
    <w:rsid w:val="00D80C90"/>
    <w:rsid w:val="00D81B14"/>
    <w:rsid w:val="00D81E17"/>
    <w:rsid w:val="00D82D1E"/>
    <w:rsid w:val="00D832D9"/>
    <w:rsid w:val="00D83666"/>
    <w:rsid w:val="00D83C45"/>
    <w:rsid w:val="00D90F00"/>
    <w:rsid w:val="00D9459E"/>
    <w:rsid w:val="00D975C0"/>
    <w:rsid w:val="00DA04FA"/>
    <w:rsid w:val="00DA5285"/>
    <w:rsid w:val="00DB0E2E"/>
    <w:rsid w:val="00DB191D"/>
    <w:rsid w:val="00DB1F29"/>
    <w:rsid w:val="00DB4F91"/>
    <w:rsid w:val="00DB6D0A"/>
    <w:rsid w:val="00DC06BE"/>
    <w:rsid w:val="00DC104D"/>
    <w:rsid w:val="00DC1F0F"/>
    <w:rsid w:val="00DC1FA2"/>
    <w:rsid w:val="00DC3117"/>
    <w:rsid w:val="00DC5DD9"/>
    <w:rsid w:val="00DC6D2D"/>
    <w:rsid w:val="00DC7CCA"/>
    <w:rsid w:val="00DD4E59"/>
    <w:rsid w:val="00DE33B5"/>
    <w:rsid w:val="00DE5E18"/>
    <w:rsid w:val="00DE71DA"/>
    <w:rsid w:val="00DF0487"/>
    <w:rsid w:val="00DF2242"/>
    <w:rsid w:val="00DF5EA4"/>
    <w:rsid w:val="00E02681"/>
    <w:rsid w:val="00E02792"/>
    <w:rsid w:val="00E034D8"/>
    <w:rsid w:val="00E04CC0"/>
    <w:rsid w:val="00E119E4"/>
    <w:rsid w:val="00E15816"/>
    <w:rsid w:val="00E160D5"/>
    <w:rsid w:val="00E20AC4"/>
    <w:rsid w:val="00E239FF"/>
    <w:rsid w:val="00E27D7B"/>
    <w:rsid w:val="00E30556"/>
    <w:rsid w:val="00E30981"/>
    <w:rsid w:val="00E3240D"/>
    <w:rsid w:val="00E33136"/>
    <w:rsid w:val="00E34D7C"/>
    <w:rsid w:val="00E35602"/>
    <w:rsid w:val="00E3723D"/>
    <w:rsid w:val="00E44C89"/>
    <w:rsid w:val="00E56426"/>
    <w:rsid w:val="00E602A2"/>
    <w:rsid w:val="00E61BA2"/>
    <w:rsid w:val="00E63864"/>
    <w:rsid w:val="00E6403F"/>
    <w:rsid w:val="00E70F28"/>
    <w:rsid w:val="00E7282B"/>
    <w:rsid w:val="00E76EBD"/>
    <w:rsid w:val="00E770C4"/>
    <w:rsid w:val="00E77413"/>
    <w:rsid w:val="00E84C5A"/>
    <w:rsid w:val="00E85C80"/>
    <w:rsid w:val="00E861DB"/>
    <w:rsid w:val="00E93406"/>
    <w:rsid w:val="00E9412C"/>
    <w:rsid w:val="00E956C5"/>
    <w:rsid w:val="00E95C39"/>
    <w:rsid w:val="00E96A26"/>
    <w:rsid w:val="00EA2C39"/>
    <w:rsid w:val="00EA2F7D"/>
    <w:rsid w:val="00EA38D1"/>
    <w:rsid w:val="00EA3C7B"/>
    <w:rsid w:val="00EA49C5"/>
    <w:rsid w:val="00EA727C"/>
    <w:rsid w:val="00EA7B97"/>
    <w:rsid w:val="00EA7C41"/>
    <w:rsid w:val="00EB0A3C"/>
    <w:rsid w:val="00EB0A96"/>
    <w:rsid w:val="00EB27CD"/>
    <w:rsid w:val="00EB559B"/>
    <w:rsid w:val="00EB77F9"/>
    <w:rsid w:val="00EC5769"/>
    <w:rsid w:val="00EC7D00"/>
    <w:rsid w:val="00ED0304"/>
    <w:rsid w:val="00ED7398"/>
    <w:rsid w:val="00EE0421"/>
    <w:rsid w:val="00EE193A"/>
    <w:rsid w:val="00EE38FA"/>
    <w:rsid w:val="00EE3E2C"/>
    <w:rsid w:val="00EE5D23"/>
    <w:rsid w:val="00EE69B2"/>
    <w:rsid w:val="00EE750D"/>
    <w:rsid w:val="00EF2326"/>
    <w:rsid w:val="00EF26C9"/>
    <w:rsid w:val="00EF3CA4"/>
    <w:rsid w:val="00EF4622"/>
    <w:rsid w:val="00EF7859"/>
    <w:rsid w:val="00F014DA"/>
    <w:rsid w:val="00F02591"/>
    <w:rsid w:val="00F11FAB"/>
    <w:rsid w:val="00F1377F"/>
    <w:rsid w:val="00F2739D"/>
    <w:rsid w:val="00F321C6"/>
    <w:rsid w:val="00F33055"/>
    <w:rsid w:val="00F37CD2"/>
    <w:rsid w:val="00F46362"/>
    <w:rsid w:val="00F550A2"/>
    <w:rsid w:val="00F5696E"/>
    <w:rsid w:val="00F60820"/>
    <w:rsid w:val="00F60EFF"/>
    <w:rsid w:val="00F64DF5"/>
    <w:rsid w:val="00F67AE7"/>
    <w:rsid w:val="00F67D2D"/>
    <w:rsid w:val="00F84C44"/>
    <w:rsid w:val="00F85623"/>
    <w:rsid w:val="00F858F2"/>
    <w:rsid w:val="00F860CC"/>
    <w:rsid w:val="00F87963"/>
    <w:rsid w:val="00F940C3"/>
    <w:rsid w:val="00F94398"/>
    <w:rsid w:val="00FA034A"/>
    <w:rsid w:val="00FA59C5"/>
    <w:rsid w:val="00FA6C13"/>
    <w:rsid w:val="00FB2B56"/>
    <w:rsid w:val="00FB37E4"/>
    <w:rsid w:val="00FB55D5"/>
    <w:rsid w:val="00FC0312"/>
    <w:rsid w:val="00FC11AD"/>
    <w:rsid w:val="00FC12BF"/>
    <w:rsid w:val="00FC12CD"/>
    <w:rsid w:val="00FC2C60"/>
    <w:rsid w:val="00FD39F4"/>
    <w:rsid w:val="00FD3E6F"/>
    <w:rsid w:val="00FD51B9"/>
    <w:rsid w:val="00FD55EC"/>
    <w:rsid w:val="00FD5849"/>
    <w:rsid w:val="00FE2A39"/>
    <w:rsid w:val="00FF39CF"/>
    <w:rsid w:val="00FF55AA"/>
    <w:rsid w:val="00FF6407"/>
    <w:rsid w:val="00FF7159"/>
    <w:rsid w:val="00FF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8"/>
    <o:shapelayout v:ext="edit">
      <o:idmap v:ext="edit" data="1"/>
    </o:shapelayout>
  </w:shapeDefaults>
  <w:decimalSymbol w:val="."/>
  <w:listSeparator w:val=","/>
  <w14:docId w14:val="2D8BA5B7"/>
  <w15:docId w15:val="{85151504-8A1F-46C3-99EB-23A90AF55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sz w:val="22"/>
        <w:szCs w:val="22"/>
        <w:lang w:val="en-A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2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4F99"/>
  </w:style>
  <w:style w:type="paragraph" w:styleId="Heading1">
    <w:name w:val="heading 1"/>
    <w:basedOn w:val="Normal"/>
    <w:next w:val="Normal"/>
    <w:link w:val="Heading1Char"/>
    <w:uiPriority w:val="1"/>
    <w:qFormat/>
    <w:rsid w:val="001A576A"/>
    <w:pPr>
      <w:keepNext/>
      <w:keepLines/>
      <w:spacing w:before="24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1"/>
    <w:qFormat/>
    <w:rsid w:val="001A576A"/>
    <w:pPr>
      <w:keepNext/>
      <w:keepLines/>
      <w:spacing w:before="240"/>
      <w:outlineLvl w:val="1"/>
    </w:pPr>
    <w:rPr>
      <w:rFonts w:eastAsiaTheme="majorEastAsia" w:cstheme="majorBidi"/>
      <w:b/>
      <w:bCs/>
      <w:iCs/>
      <w:color w:val="60606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1"/>
    <w:qFormat/>
    <w:rsid w:val="001A576A"/>
    <w:pPr>
      <w:keepNext/>
      <w:keepLines/>
      <w:spacing w:before="240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uiPriority w:val="1"/>
    <w:qFormat/>
    <w:rsid w:val="001A576A"/>
    <w:pPr>
      <w:keepNext/>
      <w:keepLines/>
      <w:spacing w:before="240"/>
      <w:outlineLvl w:val="3"/>
    </w:pPr>
    <w:rPr>
      <w:rFonts w:eastAsiaTheme="majorEastAsia" w:cstheme="majorBidi"/>
      <w:b/>
      <w:bCs/>
      <w:iCs/>
      <w:color w:val="606060"/>
    </w:rPr>
  </w:style>
  <w:style w:type="paragraph" w:styleId="Heading5">
    <w:name w:val="heading 5"/>
    <w:basedOn w:val="Normal"/>
    <w:next w:val="Normal"/>
    <w:link w:val="Heading5Char"/>
    <w:uiPriority w:val="2"/>
    <w:semiHidden/>
    <w:rsid w:val="009A5F24"/>
    <w:pPr>
      <w:keepNext/>
      <w:keepLines/>
      <w:numPr>
        <w:ilvl w:val="4"/>
        <w:numId w:val="3"/>
      </w:numPr>
      <w:outlineLvl w:val="4"/>
    </w:pPr>
    <w:rPr>
      <w:b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2"/>
    <w:semiHidden/>
    <w:rsid w:val="009A5F24"/>
    <w:pPr>
      <w:keepNext/>
      <w:keepLines/>
      <w:numPr>
        <w:ilvl w:val="5"/>
        <w:numId w:val="3"/>
      </w:numPr>
      <w:outlineLvl w:val="5"/>
    </w:pPr>
    <w:rPr>
      <w:b/>
      <w:color w:val="606060"/>
    </w:rPr>
  </w:style>
  <w:style w:type="paragraph" w:styleId="Heading7">
    <w:name w:val="heading 7"/>
    <w:basedOn w:val="Normal"/>
    <w:next w:val="Normal"/>
    <w:link w:val="Heading7Char"/>
    <w:uiPriority w:val="2"/>
    <w:semiHidden/>
    <w:rsid w:val="009A5F24"/>
    <w:pPr>
      <w:keepNext/>
      <w:keepLines/>
      <w:numPr>
        <w:ilvl w:val="6"/>
        <w:numId w:val="3"/>
      </w:numPr>
      <w:outlineLvl w:val="6"/>
    </w:pPr>
    <w:rPr>
      <w:b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2"/>
    <w:semiHidden/>
    <w:rsid w:val="009A5F24"/>
    <w:pPr>
      <w:keepNext/>
      <w:keepLines/>
      <w:numPr>
        <w:ilvl w:val="7"/>
        <w:numId w:val="3"/>
      </w:numPr>
      <w:outlineLvl w:val="7"/>
    </w:pPr>
    <w:rPr>
      <w:b/>
      <w:color w:val="606060"/>
    </w:rPr>
  </w:style>
  <w:style w:type="paragraph" w:styleId="Heading9">
    <w:name w:val="heading 9"/>
    <w:basedOn w:val="Normal"/>
    <w:next w:val="Normal"/>
    <w:link w:val="Heading9Char"/>
    <w:uiPriority w:val="2"/>
    <w:semiHidden/>
    <w:rsid w:val="009A5F24"/>
    <w:pPr>
      <w:keepNext/>
      <w:keepLines/>
      <w:numPr>
        <w:ilvl w:val="8"/>
        <w:numId w:val="3"/>
      </w:numPr>
      <w:outlineLvl w:val="8"/>
    </w:pPr>
    <w:rPr>
      <w:b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2"/>
    <w:rsid w:val="003504FD"/>
  </w:style>
  <w:style w:type="character" w:customStyle="1" w:styleId="Heading1Char">
    <w:name w:val="Heading 1 Char"/>
    <w:basedOn w:val="DefaultParagraphFont"/>
    <w:link w:val="Heading1"/>
    <w:uiPriority w:val="1"/>
    <w:rsid w:val="009A5F24"/>
    <w:rPr>
      <w:rFonts w:eastAsiaTheme="majorEastAsia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9A5F24"/>
    <w:rPr>
      <w:rFonts w:eastAsiaTheme="majorEastAsia" w:cstheme="majorBidi"/>
      <w:b/>
      <w:bCs/>
      <w:iCs/>
      <w:color w:val="606060"/>
      <w:sz w:val="28"/>
      <w:szCs w:val="28"/>
    </w:rPr>
  </w:style>
  <w:style w:type="paragraph" w:styleId="Title">
    <w:name w:val="Title"/>
    <w:next w:val="Normal"/>
    <w:link w:val="TitleChar"/>
    <w:uiPriority w:val="10"/>
    <w:rsid w:val="00BF5099"/>
    <w:pPr>
      <w:spacing w:after="240"/>
    </w:pPr>
    <w:rPr>
      <w:rFonts w:ascii="Arial Black" w:eastAsia="Times New Roman" w:hAnsi="Arial Black" w:cs="Arial"/>
      <w:b/>
      <w:color w:val="CB6015"/>
      <w:sz w:val="36"/>
      <w:szCs w:val="36"/>
      <w:lang w:eastAsia="en-AU"/>
    </w:rPr>
  </w:style>
  <w:style w:type="character" w:customStyle="1" w:styleId="TitleChar">
    <w:name w:val="Title Char"/>
    <w:basedOn w:val="DefaultParagraphFont"/>
    <w:link w:val="Title"/>
    <w:uiPriority w:val="10"/>
    <w:rsid w:val="0089500A"/>
    <w:rPr>
      <w:rFonts w:ascii="Arial Black" w:eastAsia="Times New Roman" w:hAnsi="Arial Black" w:cs="Arial"/>
      <w:b/>
      <w:color w:val="CB6015"/>
      <w:sz w:val="36"/>
      <w:szCs w:val="36"/>
      <w:lang w:eastAsia="en-AU"/>
    </w:rPr>
  </w:style>
  <w:style w:type="paragraph" w:styleId="Subtitle">
    <w:name w:val="Subtitle"/>
    <w:basedOn w:val="Normal"/>
    <w:next w:val="Normal"/>
    <w:link w:val="SubtitleChar"/>
    <w:uiPriority w:val="11"/>
    <w:semiHidden/>
    <w:rsid w:val="005654B8"/>
    <w:pPr>
      <w:spacing w:after="60"/>
      <w:jc w:val="center"/>
      <w:outlineLvl w:val="1"/>
    </w:pPr>
    <w:rPr>
      <w:rFonts w:eastAsiaTheme="majorEastAsia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EE3E2C"/>
    <w:rPr>
      <w:rFonts w:ascii="Arial" w:eastAsiaTheme="majorEastAsia" w:hAnsi="Arial" w:cstheme="majorBidi"/>
      <w:sz w:val="24"/>
      <w:szCs w:val="24"/>
      <w:lang w:eastAsia="en-AU"/>
    </w:rPr>
  </w:style>
  <w:style w:type="character" w:customStyle="1" w:styleId="Heading3Char">
    <w:name w:val="Heading 3 Char"/>
    <w:basedOn w:val="DefaultParagraphFont"/>
    <w:link w:val="Heading3"/>
    <w:uiPriority w:val="1"/>
    <w:rsid w:val="009A5F24"/>
    <w:rPr>
      <w:rFonts w:cs="Arial"/>
      <w:b/>
      <w:bCs/>
      <w:sz w:val="24"/>
      <w:szCs w:val="26"/>
    </w:rPr>
  </w:style>
  <w:style w:type="paragraph" w:styleId="BlockText">
    <w:name w:val="Block Text"/>
    <w:basedOn w:val="Normal"/>
    <w:semiHidden/>
    <w:rsid w:val="00414CB3"/>
    <w:rPr>
      <w:rFonts w:eastAsiaTheme="minorEastAsia"/>
      <w:iCs/>
    </w:rPr>
  </w:style>
  <w:style w:type="paragraph" w:styleId="Header">
    <w:name w:val="header"/>
    <w:aliases w:val="NTG Page Header"/>
    <w:basedOn w:val="Normal"/>
    <w:next w:val="Normal"/>
    <w:link w:val="HeaderChar"/>
    <w:uiPriority w:val="11"/>
    <w:semiHidden/>
    <w:rsid w:val="005A4AC0"/>
    <w:pPr>
      <w:tabs>
        <w:tab w:val="center" w:pos="4513"/>
        <w:tab w:val="right" w:pos="9026"/>
      </w:tabs>
      <w:jc w:val="right"/>
    </w:pPr>
    <w:rPr>
      <w:b/>
    </w:rPr>
  </w:style>
  <w:style w:type="character" w:customStyle="1" w:styleId="HeaderChar">
    <w:name w:val="Header Char"/>
    <w:aliases w:val="NTG Page Header Char"/>
    <w:basedOn w:val="DefaultParagraphFont"/>
    <w:link w:val="Header"/>
    <w:uiPriority w:val="11"/>
    <w:semiHidden/>
    <w:rsid w:val="00B606A1"/>
    <w:rPr>
      <w:b/>
    </w:rPr>
  </w:style>
  <w:style w:type="paragraph" w:styleId="Footer">
    <w:name w:val="footer"/>
    <w:basedOn w:val="Normal"/>
    <w:link w:val="FooterChar"/>
    <w:uiPriority w:val="99"/>
    <w:semiHidden/>
    <w:rsid w:val="00B02EF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95386"/>
    <w:rPr>
      <w:rFonts w:ascii="Arial" w:eastAsia="Times New Roman" w:hAnsi="Arial"/>
      <w:sz w:val="22"/>
      <w:lang w:eastAsia="en-AU"/>
    </w:rPr>
  </w:style>
  <w:style w:type="paragraph" w:customStyle="1" w:styleId="SubTitle0">
    <w:name w:val="Sub Title"/>
    <w:basedOn w:val="Normal"/>
    <w:semiHidden/>
    <w:rsid w:val="004864DE"/>
    <w:pPr>
      <w:spacing w:after="0"/>
    </w:pPr>
    <w:rPr>
      <w:b/>
      <w:sz w:val="32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1"/>
    <w:rsid w:val="009A5F24"/>
    <w:rPr>
      <w:rFonts w:eastAsiaTheme="majorEastAsia" w:cstheme="majorBidi"/>
      <w:b/>
      <w:bCs/>
      <w:iCs/>
      <w:color w:val="606060"/>
    </w:rPr>
  </w:style>
  <w:style w:type="paragraph" w:styleId="NormalWeb">
    <w:name w:val="Normal (Web)"/>
    <w:basedOn w:val="Normal"/>
    <w:uiPriority w:val="99"/>
    <w:semiHidden/>
    <w:unhideWhenUsed/>
    <w:rsid w:val="00342283"/>
    <w:rPr>
      <w:rFonts w:ascii="Times New Roman" w:hAnsi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762CC"/>
    <w:rPr>
      <w:color w:val="808080"/>
    </w:rPr>
  </w:style>
  <w:style w:type="paragraph" w:styleId="ListParagraph">
    <w:name w:val="List Paragraph"/>
    <w:basedOn w:val="BlockText"/>
    <w:uiPriority w:val="34"/>
    <w:qFormat/>
    <w:rsid w:val="003B6A61"/>
    <w:pPr>
      <w:spacing w:after="120"/>
    </w:pPr>
  </w:style>
  <w:style w:type="table" w:styleId="TableGrid">
    <w:name w:val="Table Grid"/>
    <w:basedOn w:val="TableNormal"/>
    <w:uiPriority w:val="59"/>
    <w:rsid w:val="00132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TGFooter1items">
    <w:name w:val="NTG Footer 1 items"/>
    <w:basedOn w:val="Normal"/>
    <w:link w:val="NTGFooter1itemsChar"/>
    <w:uiPriority w:val="7"/>
    <w:rsid w:val="00705C9D"/>
    <w:pPr>
      <w:widowControl w:val="0"/>
      <w:tabs>
        <w:tab w:val="left" w:pos="1778"/>
        <w:tab w:val="right" w:pos="9026"/>
      </w:tabs>
      <w:spacing w:after="0"/>
    </w:pPr>
    <w:rPr>
      <w:rFonts w:cs="Arial"/>
      <w:sz w:val="20"/>
      <w:szCs w:val="16"/>
    </w:rPr>
  </w:style>
  <w:style w:type="paragraph" w:customStyle="1" w:styleId="NTGFooterDepartmentof">
    <w:name w:val="NTG Footer Department of"/>
    <w:link w:val="NTGFooterDepartmentofChar"/>
    <w:uiPriority w:val="7"/>
    <w:rsid w:val="00705C9D"/>
    <w:pPr>
      <w:widowControl w:val="0"/>
      <w:tabs>
        <w:tab w:val="right" w:pos="9026"/>
      </w:tabs>
    </w:pPr>
    <w:rPr>
      <w:rFonts w:cs="Arial"/>
      <w:caps/>
      <w:szCs w:val="16"/>
    </w:rPr>
  </w:style>
  <w:style w:type="paragraph" w:customStyle="1" w:styleId="NTGFooterDepartmentName">
    <w:name w:val="NTG Footer Department Name"/>
    <w:link w:val="NTGFooterDepartmentNameChar"/>
    <w:uiPriority w:val="7"/>
    <w:rsid w:val="00705C9D"/>
    <w:pPr>
      <w:widowControl w:val="0"/>
      <w:tabs>
        <w:tab w:val="right" w:pos="9026"/>
      </w:tabs>
    </w:pPr>
    <w:rPr>
      <w:rFonts w:ascii="Arial Black" w:hAnsi="Arial Black" w:cs="Arial"/>
      <w:caps/>
      <w:szCs w:val="16"/>
    </w:rPr>
  </w:style>
  <w:style w:type="character" w:customStyle="1" w:styleId="NTGFooter1itemsChar">
    <w:name w:val="NTG Footer 1 items Char"/>
    <w:basedOn w:val="DefaultParagraphFont"/>
    <w:link w:val="NTGFooter1items"/>
    <w:uiPriority w:val="7"/>
    <w:rsid w:val="00C52BC3"/>
    <w:rPr>
      <w:rFonts w:cs="Arial"/>
      <w:sz w:val="20"/>
      <w:szCs w:val="16"/>
    </w:rPr>
  </w:style>
  <w:style w:type="character" w:customStyle="1" w:styleId="NTGFooterDepartmentofChar">
    <w:name w:val="NTG Footer Department of Char"/>
    <w:basedOn w:val="DefaultParagraphFont"/>
    <w:link w:val="NTGFooterDepartmentof"/>
    <w:uiPriority w:val="7"/>
    <w:rsid w:val="00C52BC3"/>
    <w:rPr>
      <w:rFonts w:cs="Arial"/>
      <w:caps/>
      <w:szCs w:val="16"/>
    </w:rPr>
  </w:style>
  <w:style w:type="character" w:customStyle="1" w:styleId="NTGFooterDepartmentNameChar">
    <w:name w:val="NTG Footer Department Name Char"/>
    <w:basedOn w:val="NTGFooterDepartmentofChar"/>
    <w:link w:val="NTGFooterDepartmentName"/>
    <w:uiPriority w:val="7"/>
    <w:rsid w:val="00C52BC3"/>
    <w:rPr>
      <w:rFonts w:ascii="Arial Black" w:hAnsi="Arial Black" w:cs="Arial"/>
      <w:caps/>
      <w:szCs w:val="16"/>
    </w:rPr>
  </w:style>
  <w:style w:type="paragraph" w:customStyle="1" w:styleId="Appendix">
    <w:name w:val="Appendix"/>
    <w:basedOn w:val="Heading1"/>
    <w:next w:val="Normal"/>
    <w:uiPriority w:val="11"/>
    <w:semiHidden/>
    <w:qFormat/>
    <w:rsid w:val="00414CB3"/>
  </w:style>
  <w:style w:type="paragraph" w:styleId="BodyText">
    <w:name w:val="Body Text"/>
    <w:basedOn w:val="Normal"/>
    <w:link w:val="BodyTextChar"/>
    <w:uiPriority w:val="99"/>
    <w:semiHidden/>
    <w:rsid w:val="00414CB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14CB3"/>
    <w:rPr>
      <w:rFonts w:ascii="Arial" w:hAnsi="Arial"/>
      <w:sz w:val="22"/>
      <w:szCs w:val="22"/>
    </w:rPr>
  </w:style>
  <w:style w:type="paragraph" w:customStyle="1" w:styleId="NTGFooter2DateVersion">
    <w:name w:val="NTG Footer 2 Date &amp; Version"/>
    <w:basedOn w:val="NTGFooter2deptpagenum"/>
    <w:link w:val="NTGFooter2DateVersionChar"/>
    <w:uiPriority w:val="9"/>
    <w:semiHidden/>
    <w:rsid w:val="002926BC"/>
    <w:pPr>
      <w:spacing w:after="480"/>
    </w:pPr>
  </w:style>
  <w:style w:type="numbering" w:customStyle="1" w:styleId="Bulletlist">
    <w:name w:val="Bullet list"/>
    <w:basedOn w:val="NoList"/>
    <w:rsid w:val="009F2A4D"/>
    <w:pPr>
      <w:numPr>
        <w:numId w:val="1"/>
      </w:numPr>
    </w:pPr>
  </w:style>
  <w:style w:type="table" w:styleId="TableGridLight">
    <w:name w:val="Grid Table Light"/>
    <w:basedOn w:val="TableNormal"/>
    <w:uiPriority w:val="40"/>
    <w:rsid w:val="00B2599A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Theme">
    <w:name w:val="Table Theme"/>
    <w:basedOn w:val="TableNormal"/>
    <w:uiPriority w:val="99"/>
    <w:semiHidden/>
    <w:unhideWhenUsed/>
    <w:rsid w:val="00414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2"/>
    <w:semiHidden/>
    <w:rsid w:val="00EE750D"/>
    <w:rPr>
      <w:b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2"/>
    <w:semiHidden/>
    <w:rsid w:val="00EE750D"/>
    <w:rPr>
      <w:b/>
      <w:color w:val="606060"/>
    </w:rPr>
  </w:style>
  <w:style w:type="character" w:customStyle="1" w:styleId="Heading7Char">
    <w:name w:val="Heading 7 Char"/>
    <w:basedOn w:val="DefaultParagraphFont"/>
    <w:link w:val="Heading7"/>
    <w:uiPriority w:val="2"/>
    <w:semiHidden/>
    <w:rsid w:val="00EE750D"/>
    <w:rPr>
      <w:b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2"/>
    <w:semiHidden/>
    <w:rsid w:val="00EE750D"/>
    <w:rPr>
      <w:b/>
      <w:color w:val="606060"/>
    </w:rPr>
  </w:style>
  <w:style w:type="character" w:customStyle="1" w:styleId="Heading9Char">
    <w:name w:val="Heading 9 Char"/>
    <w:basedOn w:val="DefaultParagraphFont"/>
    <w:link w:val="Heading9"/>
    <w:uiPriority w:val="2"/>
    <w:semiHidden/>
    <w:rsid w:val="00EE750D"/>
    <w:rPr>
      <w:b/>
      <w:color w:val="000000" w:themeColor="text1"/>
    </w:rPr>
  </w:style>
  <w:style w:type="paragraph" w:customStyle="1" w:styleId="NTGFooter2deptpagenum">
    <w:name w:val="NTG Footer 2 dept &amp; page num"/>
    <w:basedOn w:val="Normal"/>
    <w:link w:val="NTGFooter2deptpagenumChar"/>
    <w:uiPriority w:val="9"/>
    <w:semiHidden/>
    <w:rsid w:val="002926BC"/>
    <w:pPr>
      <w:tabs>
        <w:tab w:val="right" w:pos="9639"/>
      </w:tabs>
      <w:spacing w:after="0"/>
    </w:pPr>
    <w:rPr>
      <w:sz w:val="20"/>
    </w:rPr>
  </w:style>
  <w:style w:type="character" w:customStyle="1" w:styleId="NTGFooter2deptpagenumChar">
    <w:name w:val="NTG Footer 2 dept &amp; page num Char"/>
    <w:basedOn w:val="DefaultParagraphFont"/>
    <w:link w:val="NTGFooter2deptpagenum"/>
    <w:uiPriority w:val="9"/>
    <w:semiHidden/>
    <w:rsid w:val="00C52BC3"/>
    <w:rPr>
      <w:sz w:val="20"/>
    </w:rPr>
  </w:style>
  <w:style w:type="character" w:customStyle="1" w:styleId="NTGFooter2DateVersionChar">
    <w:name w:val="NTG Footer 2 Date &amp; Version Char"/>
    <w:basedOn w:val="NTGFooter2deptpagenumChar"/>
    <w:link w:val="NTGFooter2DateVersion"/>
    <w:uiPriority w:val="9"/>
    <w:semiHidden/>
    <w:rsid w:val="00C52BC3"/>
    <w:rPr>
      <w:sz w:val="20"/>
    </w:rPr>
  </w:style>
  <w:style w:type="numbering" w:customStyle="1" w:styleId="Numberlist">
    <w:name w:val="Number list"/>
    <w:uiPriority w:val="99"/>
    <w:rsid w:val="007C6D9F"/>
    <w:pPr>
      <w:numPr>
        <w:numId w:val="2"/>
      </w:numPr>
    </w:pPr>
  </w:style>
  <w:style w:type="paragraph" w:styleId="ListNumber">
    <w:name w:val="List Number"/>
    <w:aliases w:val="Number list level 1"/>
    <w:basedOn w:val="Normal"/>
    <w:uiPriority w:val="99"/>
    <w:qFormat/>
    <w:rsid w:val="00A22C38"/>
    <w:pPr>
      <w:spacing w:after="120"/>
    </w:pPr>
  </w:style>
  <w:style w:type="paragraph" w:styleId="ListNumber2">
    <w:name w:val="List Number 2"/>
    <w:aliases w:val="Number list level 2"/>
    <w:basedOn w:val="Normal"/>
    <w:uiPriority w:val="99"/>
    <w:rsid w:val="00A22C38"/>
    <w:pPr>
      <w:spacing w:after="120"/>
    </w:pPr>
  </w:style>
  <w:style w:type="paragraph" w:styleId="ListNumber3">
    <w:name w:val="List Number 3"/>
    <w:aliases w:val="Number list level 3"/>
    <w:basedOn w:val="Normal"/>
    <w:uiPriority w:val="99"/>
    <w:rsid w:val="00A22C38"/>
    <w:pPr>
      <w:spacing w:after="120"/>
    </w:pPr>
  </w:style>
  <w:style w:type="paragraph" w:styleId="ListNumber4">
    <w:name w:val="List Number 4"/>
    <w:aliases w:val="Number list level 4"/>
    <w:basedOn w:val="Normal"/>
    <w:uiPriority w:val="99"/>
    <w:rsid w:val="00A22C38"/>
    <w:pPr>
      <w:spacing w:after="120"/>
    </w:pPr>
  </w:style>
  <w:style w:type="paragraph" w:styleId="ListNumber5">
    <w:name w:val="List Number 5"/>
    <w:aliases w:val="List number 5 - with space"/>
    <w:basedOn w:val="Normal"/>
    <w:uiPriority w:val="99"/>
    <w:rsid w:val="00A22C38"/>
    <w:pPr>
      <w:spacing w:after="120"/>
    </w:pPr>
  </w:style>
  <w:style w:type="paragraph" w:styleId="ListBullet">
    <w:name w:val="List Bullet"/>
    <w:aliases w:val="Bullet list level 1"/>
    <w:basedOn w:val="Normal"/>
    <w:uiPriority w:val="4"/>
    <w:semiHidden/>
    <w:rsid w:val="00176123"/>
    <w:pPr>
      <w:numPr>
        <w:numId w:val="8"/>
      </w:numPr>
      <w:spacing w:after="120"/>
      <w:ind w:left="0" w:firstLine="0"/>
    </w:pPr>
  </w:style>
  <w:style w:type="paragraph" w:styleId="ListBullet2">
    <w:name w:val="List Bullet 2"/>
    <w:aliases w:val="Bullet list level 2"/>
    <w:basedOn w:val="Normal"/>
    <w:uiPriority w:val="4"/>
    <w:semiHidden/>
    <w:rsid w:val="006847AD"/>
    <w:pPr>
      <w:numPr>
        <w:ilvl w:val="1"/>
        <w:numId w:val="8"/>
      </w:numPr>
      <w:spacing w:after="120"/>
    </w:pPr>
  </w:style>
  <w:style w:type="paragraph" w:styleId="ListBullet3">
    <w:name w:val="List Bullet 3"/>
    <w:aliases w:val="Bullet list level 3"/>
    <w:basedOn w:val="Normal"/>
    <w:uiPriority w:val="4"/>
    <w:semiHidden/>
    <w:rsid w:val="006847AD"/>
    <w:pPr>
      <w:numPr>
        <w:ilvl w:val="2"/>
        <w:numId w:val="8"/>
      </w:numPr>
      <w:spacing w:after="120"/>
    </w:pPr>
  </w:style>
  <w:style w:type="paragraph" w:styleId="ListBullet4">
    <w:name w:val="List Bullet 4"/>
    <w:aliases w:val="Bullet list level 4"/>
    <w:basedOn w:val="Normal"/>
    <w:uiPriority w:val="4"/>
    <w:semiHidden/>
    <w:rsid w:val="006847AD"/>
    <w:pPr>
      <w:numPr>
        <w:ilvl w:val="3"/>
        <w:numId w:val="8"/>
      </w:numPr>
      <w:spacing w:after="120"/>
    </w:pPr>
  </w:style>
  <w:style w:type="paragraph" w:styleId="ListBullet5">
    <w:name w:val="List Bullet 5"/>
    <w:aliases w:val="Bullet list level 5"/>
    <w:basedOn w:val="Normal"/>
    <w:uiPriority w:val="4"/>
    <w:semiHidden/>
    <w:rsid w:val="004E2CB7"/>
    <w:pPr>
      <w:numPr>
        <w:ilvl w:val="4"/>
        <w:numId w:val="8"/>
      </w:numPr>
      <w:ind w:left="1008" w:hanging="1008"/>
    </w:pPr>
  </w:style>
  <w:style w:type="character" w:styleId="Hyperlink">
    <w:name w:val="Hyperlink"/>
    <w:basedOn w:val="DefaultParagraphFont"/>
    <w:uiPriority w:val="99"/>
    <w:rsid w:val="002F0DB1"/>
    <w:rPr>
      <w:color w:val="0563C1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qFormat/>
    <w:rsid w:val="003B67FD"/>
    <w:pPr>
      <w:spacing w:before="480" w:after="0"/>
      <w:outlineLvl w:val="9"/>
    </w:pPr>
    <w:rPr>
      <w:kern w:val="0"/>
      <w:szCs w:val="28"/>
    </w:rPr>
  </w:style>
  <w:style w:type="paragraph" w:styleId="TOC1">
    <w:name w:val="toc 1"/>
    <w:basedOn w:val="Normal"/>
    <w:next w:val="Normal"/>
    <w:autoRedefine/>
    <w:uiPriority w:val="39"/>
    <w:semiHidden/>
    <w:rsid w:val="007859CD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rsid w:val="007859C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rsid w:val="007859CD"/>
    <w:pPr>
      <w:spacing w:after="100"/>
      <w:ind w:left="440"/>
    </w:pPr>
  </w:style>
  <w:style w:type="paragraph" w:customStyle="1" w:styleId="Tablebulletlistlevel1">
    <w:name w:val="Table bullet list level 1"/>
    <w:uiPriority w:val="6"/>
    <w:rsid w:val="002716CD"/>
    <w:pPr>
      <w:numPr>
        <w:numId w:val="7"/>
      </w:numPr>
      <w:spacing w:after="20"/>
    </w:pPr>
  </w:style>
  <w:style w:type="paragraph" w:customStyle="1" w:styleId="Tablebulletlistlevel2">
    <w:name w:val="Table bullet list level 2"/>
    <w:basedOn w:val="Tablebulletlistlevel1"/>
    <w:uiPriority w:val="6"/>
    <w:semiHidden/>
    <w:rsid w:val="002716CD"/>
    <w:pPr>
      <w:numPr>
        <w:ilvl w:val="1"/>
      </w:numPr>
    </w:pPr>
  </w:style>
  <w:style w:type="paragraph" w:customStyle="1" w:styleId="Tablebulletlistlevel3">
    <w:name w:val="Table bullet list level 3"/>
    <w:basedOn w:val="Tablebulletlistlevel2"/>
    <w:uiPriority w:val="6"/>
    <w:semiHidden/>
    <w:qFormat/>
    <w:rsid w:val="002716CD"/>
    <w:pPr>
      <w:numPr>
        <w:ilvl w:val="2"/>
      </w:numPr>
    </w:pPr>
  </w:style>
  <w:style w:type="paragraph" w:customStyle="1" w:styleId="Tablebulletlistlevel4">
    <w:name w:val="Table bullet list level 4"/>
    <w:basedOn w:val="Tablebulletlistlevel3"/>
    <w:uiPriority w:val="6"/>
    <w:semiHidden/>
    <w:qFormat/>
    <w:rsid w:val="002716CD"/>
    <w:pPr>
      <w:numPr>
        <w:ilvl w:val="3"/>
      </w:numPr>
    </w:pPr>
  </w:style>
  <w:style w:type="paragraph" w:customStyle="1" w:styleId="Tablebulletlistlevel5">
    <w:name w:val="Table bullet list level 5"/>
    <w:basedOn w:val="Tablebulletlistlevel4"/>
    <w:uiPriority w:val="6"/>
    <w:semiHidden/>
    <w:qFormat/>
    <w:rsid w:val="002716CD"/>
    <w:pPr>
      <w:numPr>
        <w:ilvl w:val="4"/>
      </w:numPr>
    </w:pPr>
  </w:style>
  <w:style w:type="paragraph" w:customStyle="1" w:styleId="Tablebulletlistlevel6">
    <w:name w:val="Table bullet list level 6"/>
    <w:basedOn w:val="Tablebulletlistlevel5"/>
    <w:uiPriority w:val="6"/>
    <w:semiHidden/>
    <w:qFormat/>
    <w:rsid w:val="001D7CA4"/>
    <w:pPr>
      <w:numPr>
        <w:ilvl w:val="5"/>
      </w:numPr>
    </w:pPr>
  </w:style>
  <w:style w:type="paragraph" w:customStyle="1" w:styleId="Tablebulletlistlevel7">
    <w:name w:val="Table bullet list level 7"/>
    <w:basedOn w:val="Tablebulletlistlevel6"/>
    <w:uiPriority w:val="6"/>
    <w:semiHidden/>
    <w:qFormat/>
    <w:rsid w:val="002716CD"/>
    <w:pPr>
      <w:numPr>
        <w:ilvl w:val="6"/>
      </w:numPr>
    </w:pPr>
  </w:style>
  <w:style w:type="paragraph" w:customStyle="1" w:styleId="Tablebulletlistlevel8">
    <w:name w:val="Table bullet list level 8"/>
    <w:basedOn w:val="Tablebulletlistlevel7"/>
    <w:uiPriority w:val="6"/>
    <w:semiHidden/>
    <w:qFormat/>
    <w:rsid w:val="002716CD"/>
    <w:pPr>
      <w:numPr>
        <w:ilvl w:val="7"/>
      </w:numPr>
    </w:pPr>
  </w:style>
  <w:style w:type="paragraph" w:customStyle="1" w:styleId="Tablebulletlistlevel9">
    <w:name w:val="Table bullet list level 9"/>
    <w:basedOn w:val="Tablebulletlistlevel8"/>
    <w:uiPriority w:val="6"/>
    <w:semiHidden/>
    <w:qFormat/>
    <w:rsid w:val="002716CD"/>
    <w:pPr>
      <w:numPr>
        <w:ilvl w:val="8"/>
      </w:numPr>
    </w:pPr>
  </w:style>
  <w:style w:type="numbering" w:customStyle="1" w:styleId="Tablebulletlist">
    <w:name w:val="Table bullet list"/>
    <w:uiPriority w:val="99"/>
    <w:rsid w:val="002716CD"/>
    <w:pPr>
      <w:numPr>
        <w:numId w:val="4"/>
      </w:numPr>
    </w:pPr>
  </w:style>
  <w:style w:type="paragraph" w:customStyle="1" w:styleId="Tablenumberlistlevel1">
    <w:name w:val="Table number list level 1"/>
    <w:uiPriority w:val="7"/>
    <w:rsid w:val="002716CD"/>
    <w:pPr>
      <w:numPr>
        <w:numId w:val="6"/>
      </w:numPr>
      <w:spacing w:after="20"/>
    </w:pPr>
  </w:style>
  <w:style w:type="paragraph" w:customStyle="1" w:styleId="Tablenumberlistlevel2">
    <w:name w:val="Table number list level 2"/>
    <w:basedOn w:val="Tablenumberlistlevel1"/>
    <w:uiPriority w:val="7"/>
    <w:semiHidden/>
    <w:rsid w:val="002716CD"/>
    <w:pPr>
      <w:numPr>
        <w:ilvl w:val="1"/>
      </w:numPr>
    </w:pPr>
  </w:style>
  <w:style w:type="paragraph" w:customStyle="1" w:styleId="Tablenumberlistlevel3">
    <w:name w:val="Table number list level 3"/>
    <w:basedOn w:val="Tablenumberlistlevel2"/>
    <w:uiPriority w:val="7"/>
    <w:semiHidden/>
    <w:qFormat/>
    <w:rsid w:val="002716CD"/>
    <w:pPr>
      <w:numPr>
        <w:ilvl w:val="2"/>
      </w:numPr>
    </w:pPr>
  </w:style>
  <w:style w:type="paragraph" w:customStyle="1" w:styleId="Tablenumberlistlevel4">
    <w:name w:val="Table number list level 4"/>
    <w:basedOn w:val="Tablenumberlistlevel3"/>
    <w:uiPriority w:val="7"/>
    <w:semiHidden/>
    <w:qFormat/>
    <w:rsid w:val="002716CD"/>
    <w:pPr>
      <w:numPr>
        <w:ilvl w:val="3"/>
      </w:numPr>
    </w:pPr>
  </w:style>
  <w:style w:type="paragraph" w:customStyle="1" w:styleId="Tablenumberlistlevel5">
    <w:name w:val="Table number list level 5"/>
    <w:basedOn w:val="Tablenumberlistlevel4"/>
    <w:uiPriority w:val="7"/>
    <w:semiHidden/>
    <w:qFormat/>
    <w:rsid w:val="002716CD"/>
    <w:pPr>
      <w:numPr>
        <w:ilvl w:val="4"/>
      </w:numPr>
    </w:pPr>
  </w:style>
  <w:style w:type="paragraph" w:customStyle="1" w:styleId="Tablenumberlistlevel6">
    <w:name w:val="Table number list level 6"/>
    <w:basedOn w:val="Tablenumberlistlevel5"/>
    <w:uiPriority w:val="7"/>
    <w:semiHidden/>
    <w:qFormat/>
    <w:rsid w:val="002716CD"/>
    <w:pPr>
      <w:numPr>
        <w:ilvl w:val="5"/>
      </w:numPr>
    </w:pPr>
  </w:style>
  <w:style w:type="paragraph" w:customStyle="1" w:styleId="Tablenumberlistlevel7">
    <w:name w:val="Table number list level 7"/>
    <w:basedOn w:val="Tablenumberlistlevel6"/>
    <w:uiPriority w:val="7"/>
    <w:semiHidden/>
    <w:qFormat/>
    <w:rsid w:val="002716CD"/>
    <w:pPr>
      <w:numPr>
        <w:ilvl w:val="6"/>
      </w:numPr>
    </w:pPr>
  </w:style>
  <w:style w:type="paragraph" w:customStyle="1" w:styleId="Tablenumberlistlevel8">
    <w:name w:val="Table number list level 8"/>
    <w:basedOn w:val="Tablenumberlistlevel7"/>
    <w:uiPriority w:val="7"/>
    <w:semiHidden/>
    <w:qFormat/>
    <w:rsid w:val="002716CD"/>
    <w:pPr>
      <w:numPr>
        <w:ilvl w:val="7"/>
      </w:numPr>
    </w:pPr>
  </w:style>
  <w:style w:type="paragraph" w:customStyle="1" w:styleId="Tablenumberlistlevel9">
    <w:name w:val="Table number list level 9"/>
    <w:basedOn w:val="Tablenumberlistlevel8"/>
    <w:uiPriority w:val="7"/>
    <w:semiHidden/>
    <w:qFormat/>
    <w:rsid w:val="002716CD"/>
    <w:pPr>
      <w:numPr>
        <w:ilvl w:val="8"/>
      </w:numPr>
    </w:pPr>
  </w:style>
  <w:style w:type="numbering" w:customStyle="1" w:styleId="Tablenumberlist">
    <w:name w:val="Table number list"/>
    <w:uiPriority w:val="99"/>
    <w:rsid w:val="002716CD"/>
    <w:pPr>
      <w:numPr>
        <w:numId w:val="5"/>
      </w:numPr>
    </w:pPr>
  </w:style>
  <w:style w:type="table" w:styleId="GridTable1Light-Accent4">
    <w:name w:val="Grid Table 1 Light Accent 4"/>
    <w:basedOn w:val="TableNormal"/>
    <w:uiPriority w:val="46"/>
    <w:rsid w:val="00EB0A3C"/>
    <w:pPr>
      <w:spacing w:after="0"/>
    </w:pPr>
    <w:tblPr>
      <w:tblStyleRowBandSize w:val="1"/>
      <w:tblStyleColBandSize w:val="1"/>
      <w:tblBorders>
        <w:top w:val="single" w:sz="4" w:space="0" w:color="D3B0DA" w:themeColor="accent4" w:themeTint="66"/>
        <w:left w:val="single" w:sz="4" w:space="0" w:color="D3B0DA" w:themeColor="accent4" w:themeTint="66"/>
        <w:bottom w:val="single" w:sz="4" w:space="0" w:color="D3B0DA" w:themeColor="accent4" w:themeTint="66"/>
        <w:right w:val="single" w:sz="4" w:space="0" w:color="D3B0DA" w:themeColor="accent4" w:themeTint="66"/>
        <w:insideH w:val="single" w:sz="4" w:space="0" w:color="D3B0DA" w:themeColor="accent4" w:themeTint="66"/>
        <w:insideV w:val="single" w:sz="4" w:space="0" w:color="D3B0DA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E89C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89C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NTGTable">
    <w:name w:val="NTG Table"/>
    <w:basedOn w:val="TableGrid"/>
    <w:uiPriority w:val="99"/>
    <w:rsid w:val="003D0F63"/>
    <w:pPr>
      <w:spacing w:after="40"/>
    </w:pPr>
    <w:rPr>
      <w:szCs w:val="20"/>
      <w:lang w:eastAsia="en-AU"/>
    </w:rPr>
    <w:tblPr>
      <w:tblStyleRowBandSize w:val="1"/>
      <w:tblStyleColBandSize w:val="1"/>
    </w:tblPr>
    <w:trPr>
      <w:cantSplit/>
    </w:trPr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mirrorIndents w:val="0"/>
        <w:jc w:val="left"/>
        <w:outlineLvl w:val="9"/>
      </w:pPr>
      <w:rPr>
        <w:rFonts w:ascii="Arial" w:hAnsi="Arial"/>
        <w:b/>
        <w:sz w:val="22"/>
      </w:rPr>
      <w:tblPr/>
      <w:trPr>
        <w:tblHeader/>
      </w:trPr>
      <w:tcPr>
        <w:shd w:val="clear" w:color="auto" w:fill="D9D9D9" w:themeFill="background1" w:themeFillShade="D9"/>
      </w:tcPr>
    </w:tblStylePr>
    <w:tblStylePr w:type="lastRow">
      <w:rPr>
        <w:rFonts w:ascii="Arial" w:hAnsi="Arial"/>
        <w:sz w:val="22"/>
      </w:rPr>
    </w:tblStylePr>
    <w:tblStylePr w:type="firstCol">
      <w:rPr>
        <w:rFonts w:ascii="Arial" w:hAnsi="Arial"/>
        <w:sz w:val="22"/>
      </w:rPr>
    </w:tblStylePr>
    <w:tblStylePr w:type="lastCol">
      <w:rPr>
        <w:rFonts w:ascii="Arial" w:hAnsi="Arial"/>
        <w:sz w:val="22"/>
      </w:rPr>
    </w:tblStylePr>
    <w:tblStylePr w:type="band1Vert">
      <w:rPr>
        <w:rFonts w:ascii="Arial" w:hAnsi="Arial"/>
        <w:sz w:val="22"/>
      </w:rPr>
    </w:tblStylePr>
    <w:tblStylePr w:type="band2Vert">
      <w:rPr>
        <w:rFonts w:ascii="Arial" w:hAnsi="Arial"/>
        <w:sz w:val="22"/>
      </w:rPr>
    </w:tblStylePr>
    <w:tblStylePr w:type="band1Horz">
      <w:rPr>
        <w:rFonts w:ascii="Arial" w:hAnsi="Arial"/>
        <w:sz w:val="22"/>
      </w:rPr>
    </w:tblStylePr>
    <w:tblStylePr w:type="band2Horz">
      <w:rPr>
        <w:rFonts w:ascii="Arial" w:hAnsi="Arial"/>
        <w:sz w:val="22"/>
      </w:rPr>
    </w:tblStylePr>
    <w:tblStylePr w:type="neCell">
      <w:rPr>
        <w:rFonts w:ascii="Arial" w:hAnsi="Arial"/>
        <w:sz w:val="22"/>
      </w:rPr>
    </w:tblStylePr>
    <w:tblStylePr w:type="nwCell">
      <w:rPr>
        <w:rFonts w:ascii="Arial" w:hAnsi="Arial"/>
        <w:sz w:val="22"/>
      </w:rPr>
    </w:tblStylePr>
    <w:tblStylePr w:type="seCell">
      <w:rPr>
        <w:rFonts w:ascii="Arial" w:hAnsi="Arial"/>
        <w:sz w:val="22"/>
      </w:rPr>
    </w:tblStylePr>
    <w:tblStylePr w:type="swCell">
      <w:rPr>
        <w:rFonts w:ascii="Arial" w:hAnsi="Arial"/>
        <w:sz w:val="22"/>
      </w:rPr>
    </w:tblStylePr>
  </w:style>
  <w:style w:type="paragraph" w:styleId="Caption">
    <w:name w:val="caption"/>
    <w:basedOn w:val="Normal"/>
    <w:next w:val="Normal"/>
    <w:uiPriority w:val="35"/>
    <w:unhideWhenUsed/>
    <w:rsid w:val="00F858F2"/>
    <w:rPr>
      <w:iCs/>
      <w:sz w:val="20"/>
      <w:szCs w:val="18"/>
    </w:rPr>
  </w:style>
  <w:style w:type="numbering" w:customStyle="1" w:styleId="NTGStandardNumList">
    <w:name w:val="NTG Standard Num List"/>
    <w:uiPriority w:val="99"/>
    <w:rsid w:val="004179BF"/>
    <w:pPr>
      <w:numPr>
        <w:numId w:val="9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95E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5E04"/>
    <w:rPr>
      <w:rFonts w:ascii="Segoe UI" w:hAnsi="Segoe UI" w:cs="Segoe UI"/>
      <w:sz w:val="18"/>
      <w:szCs w:val="18"/>
    </w:rPr>
  </w:style>
  <w:style w:type="numbering" w:customStyle="1" w:styleId="NTGTableList">
    <w:name w:val="NTG Table List"/>
    <w:uiPriority w:val="99"/>
    <w:rsid w:val="00BE19E3"/>
    <w:pPr>
      <w:numPr>
        <w:numId w:val="10"/>
      </w:numPr>
    </w:pPr>
  </w:style>
  <w:style w:type="paragraph" w:customStyle="1" w:styleId="NTGTableBulletList1">
    <w:name w:val="NTG Table Bullet List 1"/>
    <w:semiHidden/>
    <w:qFormat/>
    <w:rsid w:val="00BE19E3"/>
    <w:pPr>
      <w:numPr>
        <w:numId w:val="11"/>
      </w:numPr>
      <w:spacing w:after="20"/>
    </w:pPr>
  </w:style>
  <w:style w:type="paragraph" w:customStyle="1" w:styleId="NTGTableBulletList2">
    <w:name w:val="NTG Table Bullet List 2"/>
    <w:basedOn w:val="NTGTableBulletList1"/>
    <w:semiHidden/>
    <w:qFormat/>
    <w:rsid w:val="00BE19E3"/>
    <w:pPr>
      <w:numPr>
        <w:ilvl w:val="1"/>
      </w:numPr>
    </w:pPr>
  </w:style>
  <w:style w:type="paragraph" w:customStyle="1" w:styleId="NTGTableBulletList3">
    <w:name w:val="NTG Table Bullet List 3"/>
    <w:basedOn w:val="NTGTableBulletList2"/>
    <w:semiHidden/>
    <w:qFormat/>
    <w:rsid w:val="00BE19E3"/>
    <w:pPr>
      <w:numPr>
        <w:ilvl w:val="2"/>
      </w:numPr>
    </w:pPr>
  </w:style>
  <w:style w:type="paragraph" w:customStyle="1" w:styleId="NTGTableBulletList4">
    <w:name w:val="NTG Table Bullet List 4"/>
    <w:basedOn w:val="NTGTableBulletList3"/>
    <w:semiHidden/>
    <w:qFormat/>
    <w:rsid w:val="00BE19E3"/>
    <w:pPr>
      <w:numPr>
        <w:ilvl w:val="3"/>
      </w:numPr>
    </w:pPr>
  </w:style>
  <w:style w:type="paragraph" w:customStyle="1" w:styleId="NTGTableBulletList5">
    <w:name w:val="NTG Table Bullet List 5"/>
    <w:basedOn w:val="NTGTableBulletList4"/>
    <w:semiHidden/>
    <w:qFormat/>
    <w:rsid w:val="00BE19E3"/>
    <w:pPr>
      <w:numPr>
        <w:ilvl w:val="4"/>
      </w:numPr>
    </w:pPr>
  </w:style>
  <w:style w:type="paragraph" w:customStyle="1" w:styleId="NTGTableBulletList6">
    <w:name w:val="NTG Table Bullet List 6"/>
    <w:basedOn w:val="NTGTableBulletList5"/>
    <w:semiHidden/>
    <w:qFormat/>
    <w:rsid w:val="00BE19E3"/>
    <w:pPr>
      <w:numPr>
        <w:ilvl w:val="5"/>
      </w:numPr>
    </w:pPr>
  </w:style>
  <w:style w:type="paragraph" w:customStyle="1" w:styleId="NTGTableBulletList7">
    <w:name w:val="NTG Table Bullet List 7"/>
    <w:basedOn w:val="NTGTableBulletList6"/>
    <w:semiHidden/>
    <w:qFormat/>
    <w:rsid w:val="00BE19E3"/>
    <w:pPr>
      <w:numPr>
        <w:ilvl w:val="6"/>
      </w:numPr>
    </w:pPr>
  </w:style>
  <w:style w:type="paragraph" w:customStyle="1" w:styleId="NTGTableBulletList8">
    <w:name w:val="NTG Table Bullet List 8"/>
    <w:basedOn w:val="NTGTableBulletList7"/>
    <w:semiHidden/>
    <w:qFormat/>
    <w:rsid w:val="00BE19E3"/>
    <w:pPr>
      <w:numPr>
        <w:ilvl w:val="7"/>
      </w:numPr>
    </w:pPr>
  </w:style>
  <w:style w:type="paragraph" w:customStyle="1" w:styleId="NTGTableBulletList9">
    <w:name w:val="NTG Table Bullet List 9"/>
    <w:basedOn w:val="NTGTableBulletList8"/>
    <w:semiHidden/>
    <w:qFormat/>
    <w:rsid w:val="00BE19E3"/>
    <w:pPr>
      <w:numPr>
        <w:ilvl w:val="8"/>
      </w:numPr>
    </w:pPr>
  </w:style>
  <w:style w:type="character" w:styleId="CommentReference">
    <w:name w:val="annotation reference"/>
    <w:basedOn w:val="DefaultParagraphFont"/>
    <w:unhideWhenUsed/>
    <w:rsid w:val="00324A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140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140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14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140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ci\AppData\Local\Microsoft\Windows\Temporary%20Internet%20Files\Content.IE5\TT6Z7DPN\ntg-general-portrait-word-template%20(1).dotx" TargetMode="External"/></Relationships>
</file>

<file path=word/theme/theme1.xml><?xml version="1.0" encoding="utf-8"?>
<a:theme xmlns:a="http://schemas.openxmlformats.org/drawingml/2006/main" name="NTG branding">
  <a:themeElements>
    <a:clrScheme name="NTG Colours">
      <a:dk1>
        <a:sysClr val="windowText" lastClr="000000"/>
      </a:dk1>
      <a:lt1>
        <a:sysClr val="window" lastClr="FFFFFF"/>
      </a:lt1>
      <a:dk2>
        <a:srgbClr val="BC5915"/>
      </a:dk2>
      <a:lt2>
        <a:srgbClr val="FFFFFF"/>
      </a:lt2>
      <a:accent1>
        <a:srgbClr val="527AA1"/>
      </a:accent1>
      <a:accent2>
        <a:srgbClr val="77794B"/>
      </a:accent2>
      <a:accent3>
        <a:srgbClr val="6E7C00"/>
      </a:accent3>
      <a:accent4>
        <a:srgbClr val="8C4799"/>
      </a:accent4>
      <a:accent5>
        <a:srgbClr val="A26B21"/>
      </a:accent5>
      <a:accent6>
        <a:srgbClr val="BD472A"/>
      </a:accent6>
      <a:hlink>
        <a:srgbClr val="0563C1"/>
      </a:hlink>
      <a:folHlink>
        <a:srgbClr val="8C4799"/>
      </a:folHlink>
    </a:clrScheme>
    <a:fontScheme name="NTG Font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628CB-0530-4FE9-83B5-11EE5B15A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ntg-general-portrait-word-template (1).dotx</Template>
  <TotalTime>1684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Attachment E – Conditions for delegate’s power to postpone</vt:lpstr>
    </vt:vector>
  </TitlesOfParts>
  <Company>Northern Territory Government</Company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Attachment E – Conditions for delegate’s power to postpone</dc:title>
  <dc:creator>nlu</dc:creator>
  <cp:lastModifiedBy>Diana Gaerth</cp:lastModifiedBy>
  <cp:revision>143</cp:revision>
  <cp:lastPrinted>2023-12-12T22:47:00Z</cp:lastPrinted>
  <dcterms:created xsi:type="dcterms:W3CDTF">2022-02-10T03:21:00Z</dcterms:created>
  <dcterms:modified xsi:type="dcterms:W3CDTF">2024-05-28T04:55:00Z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 1.0">
    <vt:lpwstr>Version 1.0</vt:lpwstr>
  </property>
</Properties>
</file>